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AF8" w:rsidRDefault="00310AF8" w:rsidP="00926997">
      <w:pPr>
        <w:rPr>
          <w:sz w:val="28"/>
        </w:rPr>
      </w:pPr>
    </w:p>
    <w:p w:rsidR="00310AF8" w:rsidRPr="008246B4" w:rsidRDefault="00310AF8" w:rsidP="00926997">
      <w:pPr>
        <w:shd w:val="clear" w:color="auto" w:fill="FFFFFF"/>
        <w:ind w:left="18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06.2pt;margin-top:-8.95pt;width:57pt;height:75pt;z-index:-251671040" wrapcoords="-284 0 -284 21384 21600 21384 21600 0 -284 0">
            <v:imagedata r:id="rId7" o:title=""/>
            <w10:wrap type="through"/>
          </v:shape>
        </w:pict>
      </w:r>
    </w:p>
    <w:p w:rsidR="00310AF8" w:rsidRPr="008246B4" w:rsidRDefault="00310AF8" w:rsidP="00926997">
      <w:pPr>
        <w:jc w:val="center"/>
        <w:rPr>
          <w:b/>
          <w:sz w:val="36"/>
          <w:szCs w:val="36"/>
        </w:rPr>
      </w:pPr>
    </w:p>
    <w:p w:rsidR="00310AF8" w:rsidRPr="008246B4" w:rsidRDefault="00310AF8" w:rsidP="00926997">
      <w:pPr>
        <w:jc w:val="center"/>
        <w:rPr>
          <w:b/>
          <w:sz w:val="36"/>
          <w:szCs w:val="36"/>
        </w:rPr>
      </w:pPr>
    </w:p>
    <w:p w:rsidR="00310AF8" w:rsidRPr="008246B4" w:rsidRDefault="00310AF8" w:rsidP="00926997">
      <w:pPr>
        <w:jc w:val="center"/>
        <w:rPr>
          <w:b/>
          <w:sz w:val="36"/>
          <w:szCs w:val="36"/>
        </w:rPr>
      </w:pPr>
    </w:p>
    <w:p w:rsidR="00310AF8" w:rsidRPr="00926997" w:rsidRDefault="00310AF8" w:rsidP="00926997">
      <w:pPr>
        <w:jc w:val="center"/>
        <w:rPr>
          <w:rFonts w:ascii="Times New Roman" w:hAnsi="Times New Roman" w:cs="Times New Roman"/>
          <w:b/>
          <w:sz w:val="36"/>
          <w:szCs w:val="36"/>
        </w:rPr>
      </w:pPr>
      <w:r w:rsidRPr="00926997">
        <w:rPr>
          <w:rFonts w:ascii="Times New Roman" w:hAnsi="Times New Roman" w:cs="Times New Roman"/>
          <w:b/>
          <w:sz w:val="36"/>
          <w:szCs w:val="36"/>
        </w:rPr>
        <w:t xml:space="preserve">АДМИНИСТРАЦИЯ </w:t>
      </w:r>
    </w:p>
    <w:p w:rsidR="00310AF8" w:rsidRPr="00926997" w:rsidRDefault="00310AF8" w:rsidP="00926997">
      <w:pPr>
        <w:jc w:val="center"/>
        <w:rPr>
          <w:rFonts w:ascii="Times New Roman" w:hAnsi="Times New Roman" w:cs="Times New Roman"/>
          <w:b/>
          <w:sz w:val="36"/>
          <w:szCs w:val="36"/>
        </w:rPr>
      </w:pPr>
      <w:r w:rsidRPr="00926997">
        <w:rPr>
          <w:rFonts w:ascii="Times New Roman" w:hAnsi="Times New Roman" w:cs="Times New Roman"/>
          <w:b/>
          <w:sz w:val="36"/>
          <w:szCs w:val="36"/>
        </w:rPr>
        <w:t>МАЧИНСКОГО СЕЛЬСОВЕТА</w:t>
      </w:r>
    </w:p>
    <w:p w:rsidR="00310AF8" w:rsidRPr="00926997" w:rsidRDefault="00310AF8" w:rsidP="00926997">
      <w:pPr>
        <w:jc w:val="center"/>
        <w:rPr>
          <w:rFonts w:ascii="Times New Roman" w:hAnsi="Times New Roman" w:cs="Times New Roman"/>
          <w:b/>
          <w:sz w:val="36"/>
          <w:szCs w:val="36"/>
        </w:rPr>
      </w:pPr>
      <w:r w:rsidRPr="00926997">
        <w:rPr>
          <w:rFonts w:ascii="Times New Roman" w:hAnsi="Times New Roman" w:cs="Times New Roman"/>
          <w:b/>
          <w:sz w:val="36"/>
          <w:szCs w:val="36"/>
        </w:rPr>
        <w:t>ТАМАЛИНСКОГО РАЙОНА ПЕНЗЕНСКОЙ ОБЛАСТИ</w:t>
      </w:r>
    </w:p>
    <w:p w:rsidR="00310AF8" w:rsidRPr="00926997" w:rsidRDefault="00310AF8" w:rsidP="00926997">
      <w:pPr>
        <w:shd w:val="clear" w:color="auto" w:fill="FFFFFF"/>
        <w:spacing w:before="394" w:line="350" w:lineRule="exact"/>
        <w:ind w:right="293"/>
        <w:jc w:val="center"/>
        <w:rPr>
          <w:rFonts w:ascii="Times New Roman" w:hAnsi="Times New Roman" w:cs="Times New Roman"/>
          <w:b/>
          <w:bCs/>
          <w:color w:val="2B2B2B"/>
          <w:spacing w:val="-2"/>
          <w:sz w:val="32"/>
          <w:szCs w:val="32"/>
        </w:rPr>
      </w:pPr>
      <w:r w:rsidRPr="00926997">
        <w:rPr>
          <w:rFonts w:ascii="Times New Roman" w:hAnsi="Times New Roman" w:cs="Times New Roman"/>
          <w:b/>
          <w:bCs/>
          <w:color w:val="2B2B2B"/>
          <w:spacing w:val="-2"/>
          <w:sz w:val="32"/>
          <w:szCs w:val="32"/>
        </w:rPr>
        <w:t>ПОСТАНОВЛЕНИЕ</w:t>
      </w:r>
    </w:p>
    <w:tbl>
      <w:tblPr>
        <w:tblpPr w:leftFromText="180" w:rightFromText="180" w:vertAnchor="text" w:horzAnchor="margin" w:tblpXSpec="center" w:tblpY="630"/>
        <w:tblOverlap w:val="never"/>
        <w:tblW w:w="0" w:type="auto"/>
        <w:tblLayout w:type="fixed"/>
        <w:tblCellMar>
          <w:left w:w="0" w:type="dxa"/>
          <w:right w:w="0" w:type="dxa"/>
        </w:tblCellMar>
        <w:tblLook w:val="0000"/>
      </w:tblPr>
      <w:tblGrid>
        <w:gridCol w:w="284"/>
        <w:gridCol w:w="2835"/>
        <w:gridCol w:w="397"/>
        <w:gridCol w:w="1134"/>
      </w:tblGrid>
      <w:tr w:rsidR="00310AF8" w:rsidRPr="00926997" w:rsidTr="002B6004">
        <w:tc>
          <w:tcPr>
            <w:tcW w:w="284" w:type="dxa"/>
            <w:vAlign w:val="bottom"/>
          </w:tcPr>
          <w:p w:rsidR="00310AF8" w:rsidRPr="00926997" w:rsidRDefault="00310AF8" w:rsidP="002B6004">
            <w:pPr>
              <w:rPr>
                <w:rFonts w:ascii="Times New Roman" w:hAnsi="Times New Roman" w:cs="Times New Roman"/>
              </w:rPr>
            </w:pPr>
            <w:r w:rsidRPr="00926997">
              <w:rPr>
                <w:rFonts w:ascii="Times New Roman" w:hAnsi="Times New Roman" w:cs="Times New Roman"/>
              </w:rPr>
              <w:t>от</w:t>
            </w:r>
          </w:p>
        </w:tc>
        <w:tc>
          <w:tcPr>
            <w:tcW w:w="2835" w:type="dxa"/>
            <w:tcBorders>
              <w:top w:val="nil"/>
              <w:left w:val="nil"/>
              <w:bottom w:val="single" w:sz="6" w:space="0" w:color="auto"/>
              <w:right w:val="nil"/>
            </w:tcBorders>
          </w:tcPr>
          <w:p w:rsidR="00310AF8" w:rsidRPr="00926997" w:rsidRDefault="00310AF8" w:rsidP="002B6004">
            <w:pPr>
              <w:jc w:val="center"/>
              <w:rPr>
                <w:rFonts w:ascii="Times New Roman" w:hAnsi="Times New Roman" w:cs="Times New Roman"/>
              </w:rPr>
            </w:pPr>
            <w:r>
              <w:rPr>
                <w:rFonts w:ascii="Times New Roman" w:hAnsi="Times New Roman" w:cs="Times New Roman"/>
              </w:rPr>
              <w:t>28.05.2019 г.</w:t>
            </w:r>
          </w:p>
        </w:tc>
        <w:tc>
          <w:tcPr>
            <w:tcW w:w="397" w:type="dxa"/>
          </w:tcPr>
          <w:p w:rsidR="00310AF8" w:rsidRPr="00926997" w:rsidRDefault="00310AF8" w:rsidP="002B6004">
            <w:pPr>
              <w:jc w:val="center"/>
              <w:rPr>
                <w:rFonts w:ascii="Times New Roman" w:hAnsi="Times New Roman" w:cs="Times New Roman"/>
              </w:rPr>
            </w:pPr>
            <w:r w:rsidRPr="00926997">
              <w:rPr>
                <w:rFonts w:ascii="Times New Roman" w:hAnsi="Times New Roman" w:cs="Times New Roman"/>
              </w:rPr>
              <w:t xml:space="preserve">№ </w:t>
            </w:r>
          </w:p>
        </w:tc>
        <w:tc>
          <w:tcPr>
            <w:tcW w:w="1134" w:type="dxa"/>
            <w:tcBorders>
              <w:top w:val="nil"/>
              <w:left w:val="nil"/>
              <w:bottom w:val="single" w:sz="6" w:space="0" w:color="auto"/>
              <w:right w:val="nil"/>
            </w:tcBorders>
          </w:tcPr>
          <w:p w:rsidR="00310AF8" w:rsidRPr="00926997" w:rsidRDefault="00310AF8" w:rsidP="002B6004">
            <w:pPr>
              <w:rPr>
                <w:rFonts w:ascii="Times New Roman" w:hAnsi="Times New Roman" w:cs="Times New Roman"/>
              </w:rPr>
            </w:pPr>
            <w:r>
              <w:rPr>
                <w:rFonts w:ascii="Times New Roman" w:hAnsi="Times New Roman" w:cs="Times New Roman"/>
              </w:rPr>
              <w:t>97-п</w:t>
            </w:r>
          </w:p>
        </w:tc>
      </w:tr>
      <w:tr w:rsidR="00310AF8" w:rsidRPr="00926997" w:rsidTr="002B6004">
        <w:tc>
          <w:tcPr>
            <w:tcW w:w="4650" w:type="dxa"/>
            <w:gridSpan w:val="4"/>
          </w:tcPr>
          <w:p w:rsidR="00310AF8" w:rsidRPr="00926997" w:rsidRDefault="00310AF8" w:rsidP="002B6004">
            <w:pPr>
              <w:jc w:val="center"/>
              <w:rPr>
                <w:rFonts w:ascii="Times New Roman" w:hAnsi="Times New Roman" w:cs="Times New Roman"/>
                <w:sz w:val="10"/>
              </w:rPr>
            </w:pPr>
            <w:r w:rsidRPr="00926997">
              <w:rPr>
                <w:rFonts w:ascii="Times New Roman" w:hAnsi="Times New Roman" w:cs="Times New Roman"/>
              </w:rPr>
              <w:t xml:space="preserve"> </w:t>
            </w:r>
          </w:p>
          <w:p w:rsidR="00310AF8" w:rsidRPr="00926997" w:rsidRDefault="00310AF8" w:rsidP="002B6004">
            <w:pPr>
              <w:tabs>
                <w:tab w:val="left" w:pos="960"/>
                <w:tab w:val="center" w:pos="2325"/>
              </w:tabs>
              <w:jc w:val="center"/>
              <w:rPr>
                <w:rFonts w:ascii="Times New Roman" w:hAnsi="Times New Roman" w:cs="Times New Roman"/>
              </w:rPr>
            </w:pPr>
            <w:r w:rsidRPr="00926997">
              <w:rPr>
                <w:rFonts w:ascii="Times New Roman" w:hAnsi="Times New Roman" w:cs="Times New Roman"/>
              </w:rPr>
              <w:t>д. Санниковка</w:t>
            </w:r>
          </w:p>
        </w:tc>
      </w:tr>
    </w:tbl>
    <w:p w:rsidR="00310AF8" w:rsidRDefault="00310AF8" w:rsidP="00926997">
      <w:pPr>
        <w:rPr>
          <w:sz w:val="28"/>
        </w:rPr>
      </w:pPr>
    </w:p>
    <w:p w:rsidR="00310AF8" w:rsidRDefault="00310AF8" w:rsidP="00926997">
      <w:pPr>
        <w:rPr>
          <w:sz w:val="28"/>
        </w:rPr>
      </w:pPr>
    </w:p>
    <w:p w:rsidR="00310AF8" w:rsidRDefault="00310AF8" w:rsidP="00926997">
      <w:pPr>
        <w:rPr>
          <w:sz w:val="28"/>
        </w:rPr>
      </w:pPr>
    </w:p>
    <w:p w:rsidR="00310AF8" w:rsidRDefault="00310AF8" w:rsidP="00E70249">
      <w:pPr>
        <w:pStyle w:val="Heading3"/>
        <w:jc w:val="center"/>
        <w:rPr>
          <w:rStyle w:val="Emphasis"/>
          <w:rFonts w:ascii="Times New Roman" w:hAnsi="Times New Roman"/>
          <w:i w:val="0"/>
          <w:iCs w:val="0"/>
        </w:rPr>
      </w:pPr>
      <w:bookmarkStart w:id="0" w:name="bookmark1"/>
    </w:p>
    <w:p w:rsidR="00310AF8" w:rsidRDefault="00310AF8" w:rsidP="00E70249">
      <w:pPr>
        <w:pStyle w:val="Heading3"/>
        <w:jc w:val="center"/>
        <w:rPr>
          <w:rStyle w:val="Emphasis"/>
          <w:rFonts w:ascii="Times New Roman" w:hAnsi="Times New Roman"/>
          <w:i w:val="0"/>
          <w:iCs w:val="0"/>
        </w:rPr>
      </w:pPr>
      <w:r w:rsidRPr="00E70249">
        <w:rPr>
          <w:rStyle w:val="Emphasis"/>
          <w:rFonts w:ascii="Times New Roman" w:hAnsi="Times New Roman"/>
          <w:i w:val="0"/>
          <w:iCs w:val="0"/>
        </w:rPr>
        <w:t xml:space="preserve"> «Об утверждении актуализированной схемы теплоснабжения</w:t>
      </w:r>
      <w:r w:rsidRPr="00E70249">
        <w:rPr>
          <w:rStyle w:val="Emphasis"/>
          <w:rFonts w:ascii="Times New Roman" w:hAnsi="Times New Roman"/>
          <w:i w:val="0"/>
          <w:iCs w:val="0"/>
        </w:rPr>
        <w:br/>
      </w:r>
      <w:r>
        <w:rPr>
          <w:rStyle w:val="Emphasis"/>
          <w:rFonts w:ascii="Times New Roman" w:hAnsi="Times New Roman"/>
          <w:i w:val="0"/>
          <w:iCs w:val="0"/>
        </w:rPr>
        <w:t>в населенных пунктах Мачинского сельсовета</w:t>
      </w:r>
      <w:r w:rsidRPr="00E70249">
        <w:rPr>
          <w:rStyle w:val="Emphasis"/>
          <w:rFonts w:ascii="Times New Roman" w:hAnsi="Times New Roman"/>
          <w:i w:val="0"/>
          <w:iCs w:val="0"/>
        </w:rPr>
        <w:t xml:space="preserve"> Тамалинского района Пензенской области</w:t>
      </w:r>
      <w:r w:rsidRPr="00E70249">
        <w:rPr>
          <w:rStyle w:val="Emphasis"/>
          <w:rFonts w:ascii="Times New Roman" w:hAnsi="Times New Roman"/>
          <w:i w:val="0"/>
          <w:iCs w:val="0"/>
          <w:szCs w:val="28"/>
        </w:rPr>
        <w:t xml:space="preserve"> </w:t>
      </w:r>
      <w:r>
        <w:rPr>
          <w:rStyle w:val="Emphasis"/>
          <w:rFonts w:ascii="Times New Roman" w:hAnsi="Times New Roman"/>
          <w:i w:val="0"/>
          <w:iCs w:val="0"/>
        </w:rPr>
        <w:t xml:space="preserve">  на 2020</w:t>
      </w:r>
      <w:r w:rsidRPr="00E70249">
        <w:rPr>
          <w:rStyle w:val="Emphasis"/>
          <w:rFonts w:ascii="Times New Roman" w:hAnsi="Times New Roman"/>
          <w:i w:val="0"/>
          <w:iCs w:val="0"/>
        </w:rPr>
        <w:t xml:space="preserve"> год»</w:t>
      </w:r>
      <w:bookmarkEnd w:id="0"/>
    </w:p>
    <w:p w:rsidR="00310AF8" w:rsidRPr="00E70249" w:rsidRDefault="00310AF8" w:rsidP="00E70249"/>
    <w:p w:rsidR="00310AF8" w:rsidRDefault="00310AF8" w:rsidP="001B3A45">
      <w:pPr>
        <w:spacing w:after="206"/>
        <w:ind w:firstLine="800"/>
        <w:jc w:val="both"/>
        <w:rPr>
          <w:rStyle w:val="Emphasis"/>
          <w:rFonts w:ascii="Times New Roman" w:hAnsi="Times New Roman"/>
          <w:i w:val="0"/>
        </w:rPr>
      </w:pPr>
      <w:r w:rsidRPr="001A58AB">
        <w:rPr>
          <w:rStyle w:val="Emphasis"/>
          <w:rFonts w:ascii="Times New Roman" w:hAnsi="Times New Roman"/>
          <w:i w:val="0"/>
        </w:rPr>
        <w:t>В соответствии с постановлением правительства Рос</w:t>
      </w:r>
      <w:r>
        <w:rPr>
          <w:rStyle w:val="Emphasis"/>
          <w:rFonts w:ascii="Times New Roman" w:hAnsi="Times New Roman"/>
          <w:i w:val="0"/>
        </w:rPr>
        <w:t>сийской Федерации: от 22,02.201</w:t>
      </w:r>
      <w:smartTag w:uri="urn:schemas-microsoft-com:office:smarttags" w:element="metricconverter">
        <w:smartTagPr>
          <w:attr w:name="ProductID" w:val="2 г"/>
        </w:smartTagPr>
        <w:r w:rsidRPr="001A58AB">
          <w:rPr>
            <w:rStyle w:val="Emphasis"/>
            <w:rFonts w:ascii="Times New Roman" w:hAnsi="Times New Roman"/>
            <w:i w:val="0"/>
          </w:rPr>
          <w:t>2 г</w:t>
        </w:r>
      </w:smartTag>
      <w:r>
        <w:rPr>
          <w:rStyle w:val="Emphasis"/>
          <w:rFonts w:ascii="Times New Roman" w:hAnsi="Times New Roman"/>
          <w:i w:val="0"/>
        </w:rPr>
        <w:t>. № 1</w:t>
      </w:r>
      <w:r w:rsidRPr="001A58AB">
        <w:rPr>
          <w:rStyle w:val="Emphasis"/>
          <w:rFonts w:ascii="Times New Roman" w:hAnsi="Times New Roman"/>
          <w:i w:val="0"/>
        </w:rPr>
        <w:t>54 «О требованиях к схемам теплоснабжения, порядку их разработки и утверждения», методических рекомендаций по разработке схем теплоснабжения, утвержденных совместным Приказом Министерства энергетики РФ и Министерством регионального развития РФ от 29.12.201</w:t>
      </w:r>
      <w:r>
        <w:rPr>
          <w:rStyle w:val="Emphasis"/>
          <w:rFonts w:ascii="Times New Roman" w:hAnsi="Times New Roman"/>
          <w:i w:val="0"/>
        </w:rPr>
        <w:t>2 № 565/667, в соответствии с п.</w:t>
      </w:r>
      <w:r w:rsidRPr="001A58AB">
        <w:rPr>
          <w:rStyle w:val="Emphasis"/>
          <w:rFonts w:ascii="Times New Roman" w:hAnsi="Times New Roman"/>
          <w:i w:val="0"/>
        </w:rPr>
        <w:t xml:space="preserve"> 6 ч. 1 ст. 6 Федерального закона от 27.07.2010 г. № 190- ФЗ «О теплоснабжении», руководствуясь Уставом </w:t>
      </w:r>
      <w:r>
        <w:rPr>
          <w:rStyle w:val="Emphasis"/>
          <w:rFonts w:ascii="Times New Roman" w:hAnsi="Times New Roman"/>
          <w:i w:val="0"/>
        </w:rPr>
        <w:t>Мачинского сельсовета Тамалинского района Пензенской области</w:t>
      </w:r>
      <w:r w:rsidRPr="001A58AB">
        <w:rPr>
          <w:rStyle w:val="Emphasis"/>
          <w:rFonts w:ascii="Times New Roman" w:hAnsi="Times New Roman"/>
          <w:i w:val="0"/>
        </w:rPr>
        <w:t>:</w:t>
      </w:r>
    </w:p>
    <w:p w:rsidR="00310AF8" w:rsidRPr="001B3A45" w:rsidRDefault="00310AF8" w:rsidP="001B3A45">
      <w:pPr>
        <w:jc w:val="center"/>
        <w:rPr>
          <w:rFonts w:ascii="Times New Roman" w:hAnsi="Times New Roman" w:cs="Times New Roman"/>
        </w:rPr>
      </w:pPr>
      <w:r w:rsidRPr="001B3A45">
        <w:rPr>
          <w:rFonts w:ascii="Times New Roman" w:hAnsi="Times New Roman" w:cs="Times New Roman"/>
        </w:rPr>
        <w:t>Администрация Мачинского сельсовета постановляет:</w:t>
      </w:r>
    </w:p>
    <w:p w:rsidR="00310AF8" w:rsidRPr="001A58AB" w:rsidRDefault="00310AF8" w:rsidP="001B3A45">
      <w:pPr>
        <w:widowControl/>
        <w:numPr>
          <w:ilvl w:val="0"/>
          <w:numId w:val="3"/>
        </w:numPr>
        <w:tabs>
          <w:tab w:val="left" w:pos="1177"/>
        </w:tabs>
        <w:suppressAutoHyphens/>
        <w:spacing w:after="271"/>
        <w:ind w:firstLine="800"/>
        <w:jc w:val="both"/>
        <w:outlineLvl w:val="1"/>
        <w:rPr>
          <w:rStyle w:val="Emphasis"/>
          <w:rFonts w:ascii="Times New Roman" w:hAnsi="Times New Roman"/>
          <w:i w:val="0"/>
        </w:rPr>
      </w:pPr>
      <w:bookmarkStart w:id="1" w:name="bookmark2"/>
      <w:r w:rsidRPr="001A58AB">
        <w:rPr>
          <w:rStyle w:val="Emphasis"/>
          <w:rFonts w:ascii="Times New Roman" w:hAnsi="Times New Roman"/>
          <w:i w:val="0"/>
        </w:rPr>
        <w:t xml:space="preserve">Утвердить актуализированную схему теплоснабжения </w:t>
      </w:r>
      <w:r>
        <w:rPr>
          <w:rStyle w:val="Emphasis"/>
          <w:rFonts w:ascii="Times New Roman" w:hAnsi="Times New Roman"/>
          <w:i w:val="0"/>
        </w:rPr>
        <w:t xml:space="preserve">в населенных пунктах Мачинского сельсовета </w:t>
      </w:r>
      <w:r w:rsidRPr="001A58AB">
        <w:rPr>
          <w:rStyle w:val="Emphasis"/>
          <w:rFonts w:ascii="Times New Roman" w:hAnsi="Times New Roman"/>
          <w:i w:val="0"/>
        </w:rPr>
        <w:t>Тамалинского р</w:t>
      </w:r>
      <w:r>
        <w:rPr>
          <w:rStyle w:val="Emphasis"/>
          <w:rFonts w:ascii="Times New Roman" w:hAnsi="Times New Roman"/>
          <w:i w:val="0"/>
        </w:rPr>
        <w:t>айона Пензенской области на 2020</w:t>
      </w:r>
      <w:r w:rsidRPr="001A58AB">
        <w:rPr>
          <w:rStyle w:val="Emphasis"/>
          <w:rFonts w:ascii="Times New Roman" w:hAnsi="Times New Roman"/>
          <w:i w:val="0"/>
        </w:rPr>
        <w:t xml:space="preserve"> год (схема прилагается).</w:t>
      </w:r>
      <w:bookmarkEnd w:id="1"/>
    </w:p>
    <w:p w:rsidR="00310AF8" w:rsidRPr="001A58AB" w:rsidRDefault="00310AF8" w:rsidP="001B3A45">
      <w:pPr>
        <w:widowControl/>
        <w:numPr>
          <w:ilvl w:val="0"/>
          <w:numId w:val="3"/>
        </w:numPr>
        <w:tabs>
          <w:tab w:val="left" w:pos="1177"/>
        </w:tabs>
        <w:suppressAutoHyphens/>
        <w:spacing w:after="271"/>
        <w:ind w:firstLine="800"/>
        <w:jc w:val="both"/>
        <w:outlineLvl w:val="1"/>
        <w:rPr>
          <w:rStyle w:val="Emphasis"/>
          <w:rFonts w:ascii="Times New Roman" w:hAnsi="Times New Roman"/>
          <w:i w:val="0"/>
        </w:rPr>
      </w:pPr>
      <w:r w:rsidRPr="001A58AB">
        <w:rPr>
          <w:rStyle w:val="Emphasis"/>
          <w:rFonts w:ascii="Times New Roman" w:hAnsi="Times New Roman"/>
          <w:i w:val="0"/>
        </w:rPr>
        <w:t xml:space="preserve">Постановление Администрации </w:t>
      </w:r>
      <w:r>
        <w:rPr>
          <w:rStyle w:val="Emphasis"/>
          <w:rFonts w:ascii="Times New Roman" w:hAnsi="Times New Roman"/>
          <w:i w:val="0"/>
        </w:rPr>
        <w:t>Мачинского сельсовета</w:t>
      </w:r>
      <w:r w:rsidRPr="001A58AB">
        <w:rPr>
          <w:rStyle w:val="Emphasis"/>
          <w:rFonts w:ascii="Times New Roman" w:hAnsi="Times New Roman"/>
          <w:i w:val="0"/>
        </w:rPr>
        <w:t xml:space="preserve"> Тамалинского района Пензенской области от </w:t>
      </w:r>
      <w:r>
        <w:rPr>
          <w:rStyle w:val="Emphasis"/>
          <w:rFonts w:ascii="Times New Roman" w:hAnsi="Times New Roman"/>
          <w:i w:val="0"/>
        </w:rPr>
        <w:t>09</w:t>
      </w:r>
      <w:r w:rsidRPr="001A58AB">
        <w:rPr>
          <w:rStyle w:val="Emphasis"/>
          <w:rFonts w:ascii="Times New Roman" w:hAnsi="Times New Roman"/>
          <w:i w:val="0"/>
        </w:rPr>
        <w:t>.1</w:t>
      </w:r>
      <w:r>
        <w:rPr>
          <w:rStyle w:val="Emphasis"/>
          <w:rFonts w:ascii="Times New Roman" w:hAnsi="Times New Roman"/>
          <w:i w:val="0"/>
        </w:rPr>
        <w:t>0</w:t>
      </w:r>
      <w:r w:rsidRPr="001A58AB">
        <w:rPr>
          <w:rStyle w:val="Emphasis"/>
          <w:rFonts w:ascii="Times New Roman" w:hAnsi="Times New Roman"/>
          <w:i w:val="0"/>
        </w:rPr>
        <w:t>.2013 года №</w:t>
      </w:r>
      <w:r>
        <w:rPr>
          <w:rStyle w:val="Emphasis"/>
          <w:rFonts w:ascii="Times New Roman" w:hAnsi="Times New Roman"/>
          <w:i w:val="0"/>
        </w:rPr>
        <w:t>43</w:t>
      </w:r>
      <w:r w:rsidRPr="001A58AB">
        <w:rPr>
          <w:rStyle w:val="Emphasis"/>
          <w:rFonts w:ascii="Times New Roman" w:hAnsi="Times New Roman"/>
          <w:i w:val="0"/>
        </w:rPr>
        <w:t>-</w:t>
      </w:r>
      <w:r>
        <w:rPr>
          <w:rStyle w:val="Emphasis"/>
          <w:rFonts w:ascii="Times New Roman" w:hAnsi="Times New Roman"/>
          <w:i w:val="0"/>
        </w:rPr>
        <w:t>п</w:t>
      </w:r>
      <w:r w:rsidRPr="001A58AB">
        <w:rPr>
          <w:rStyle w:val="Emphasis"/>
          <w:rFonts w:ascii="Times New Roman" w:hAnsi="Times New Roman"/>
          <w:i w:val="0"/>
        </w:rPr>
        <w:t xml:space="preserve"> «Об утверждении </w:t>
      </w:r>
      <w:r>
        <w:rPr>
          <w:rStyle w:val="Emphasis"/>
          <w:rFonts w:ascii="Times New Roman" w:hAnsi="Times New Roman"/>
          <w:i w:val="0"/>
        </w:rPr>
        <w:t xml:space="preserve">схем теплоснабжения в населенных пунктах Мачинского сельсовета Тамалинского района Пензенской области» считать утратившим силу.  </w:t>
      </w:r>
    </w:p>
    <w:p w:rsidR="00310AF8" w:rsidRPr="001A58AB" w:rsidRDefault="00310AF8" w:rsidP="00DE4D22">
      <w:pPr>
        <w:widowControl/>
        <w:numPr>
          <w:ilvl w:val="0"/>
          <w:numId w:val="3"/>
        </w:numPr>
        <w:tabs>
          <w:tab w:val="left" w:pos="1056"/>
        </w:tabs>
        <w:suppressAutoHyphens/>
        <w:spacing w:line="326" w:lineRule="exact"/>
        <w:ind w:firstLine="800"/>
        <w:jc w:val="both"/>
        <w:rPr>
          <w:rStyle w:val="Emphasis"/>
          <w:rFonts w:ascii="Times New Roman" w:hAnsi="Times New Roman"/>
          <w:i w:val="0"/>
        </w:rPr>
      </w:pPr>
      <w:r w:rsidRPr="001A58AB">
        <w:rPr>
          <w:rStyle w:val="Emphasis"/>
          <w:rFonts w:ascii="Times New Roman" w:hAnsi="Times New Roman"/>
          <w:i w:val="0"/>
        </w:rPr>
        <w:t>Опубликовать настоящее постановление в информационном бюллетене «</w:t>
      </w:r>
      <w:r>
        <w:rPr>
          <w:rStyle w:val="Emphasis"/>
          <w:rFonts w:ascii="Times New Roman" w:hAnsi="Times New Roman"/>
          <w:i w:val="0"/>
        </w:rPr>
        <w:t>Мачинский вестник</w:t>
      </w:r>
      <w:r w:rsidRPr="001A58AB">
        <w:rPr>
          <w:rStyle w:val="Emphasis"/>
          <w:rFonts w:ascii="Times New Roman" w:hAnsi="Times New Roman"/>
          <w:i w:val="0"/>
        </w:rPr>
        <w:t>».</w:t>
      </w:r>
    </w:p>
    <w:p w:rsidR="00310AF8" w:rsidRPr="00573FA1" w:rsidRDefault="00310AF8" w:rsidP="00DE4D22">
      <w:pPr>
        <w:widowControl/>
        <w:numPr>
          <w:ilvl w:val="0"/>
          <w:numId w:val="3"/>
        </w:numPr>
        <w:tabs>
          <w:tab w:val="left" w:pos="1141"/>
        </w:tabs>
        <w:suppressAutoHyphens/>
        <w:spacing w:line="260" w:lineRule="exact"/>
        <w:ind w:firstLine="800"/>
        <w:jc w:val="both"/>
        <w:rPr>
          <w:rStyle w:val="Emphasis"/>
          <w:rFonts w:ascii="Times New Roman" w:hAnsi="Times New Roman"/>
          <w:i w:val="0"/>
        </w:rPr>
      </w:pPr>
      <w:r w:rsidRPr="00573FA1">
        <w:rPr>
          <w:rFonts w:ascii="Times New Roman" w:hAnsi="Times New Roman" w:cs="Times New Roman"/>
          <w:iCs/>
        </w:rPr>
        <w:t>Настоящее постановление</w:t>
      </w:r>
      <w:r w:rsidRPr="00573FA1">
        <w:rPr>
          <w:rFonts w:ascii="Times New Roman" w:hAnsi="Times New Roman" w:cs="Times New Roman"/>
          <w:i/>
          <w:iCs/>
        </w:rPr>
        <w:t xml:space="preserve"> </w:t>
      </w:r>
      <w:r w:rsidRPr="00573FA1">
        <w:rPr>
          <w:rFonts w:ascii="Times New Roman" w:hAnsi="Times New Roman" w:cs="Times New Roman"/>
          <w:iCs/>
        </w:rPr>
        <w:t>вступает в силу на следующий день после дня его официального опубликования</w:t>
      </w:r>
      <w:r w:rsidRPr="00573FA1">
        <w:rPr>
          <w:rStyle w:val="Emphasis"/>
          <w:rFonts w:ascii="Times New Roman" w:hAnsi="Times New Roman"/>
          <w:i w:val="0"/>
        </w:rPr>
        <w:t xml:space="preserve"> </w:t>
      </w:r>
    </w:p>
    <w:p w:rsidR="00310AF8" w:rsidRPr="001A58AB" w:rsidRDefault="00310AF8" w:rsidP="00DE4D22">
      <w:pPr>
        <w:tabs>
          <w:tab w:val="left" w:pos="1056"/>
        </w:tabs>
        <w:spacing w:line="326" w:lineRule="exact"/>
        <w:jc w:val="both"/>
        <w:rPr>
          <w:rFonts w:ascii="Times New Roman" w:hAnsi="Times New Roman" w:cs="Times New Roman"/>
          <w:color w:val="auto"/>
          <w:sz w:val="26"/>
          <w:szCs w:val="26"/>
        </w:rPr>
      </w:pPr>
      <w:r>
        <w:rPr>
          <w:rFonts w:ascii="Times New Roman" w:hAnsi="Times New Roman" w:cs="Times New Roman"/>
        </w:rPr>
        <w:t xml:space="preserve">            5. </w:t>
      </w:r>
      <w:r w:rsidRPr="00573FA1">
        <w:rPr>
          <w:rFonts w:ascii="Times New Roman" w:hAnsi="Times New Roman" w:cs="Times New Roman"/>
        </w:rPr>
        <w:t>Контроль за исполнением настоящего постановления возложить на главу администрации Мачинского сельсовета</w:t>
      </w:r>
      <w:r>
        <w:rPr>
          <w:sz w:val="28"/>
          <w:szCs w:val="28"/>
        </w:rPr>
        <w:t>.</w:t>
      </w:r>
    </w:p>
    <w:p w:rsidR="00310AF8" w:rsidRPr="00DE4D22" w:rsidRDefault="00310AF8" w:rsidP="00DE4D22">
      <w:pPr>
        <w:widowControl/>
        <w:suppressAutoHyphens/>
        <w:rPr>
          <w:rFonts w:ascii="Times New Roman" w:hAnsi="Times New Roman" w:cs="Times New Roman"/>
          <w:color w:val="auto"/>
          <w:sz w:val="20"/>
          <w:szCs w:val="20"/>
          <w:lang w:eastAsia="ar-SA"/>
        </w:rPr>
      </w:pPr>
    </w:p>
    <w:p w:rsidR="00310AF8" w:rsidRPr="00F825B2" w:rsidRDefault="00310AF8" w:rsidP="00DE4D22">
      <w:pPr>
        <w:widowControl/>
        <w:suppressAutoHyphens/>
        <w:rPr>
          <w:rFonts w:ascii="Times New Roman" w:hAnsi="Times New Roman" w:cs="Times New Roman"/>
          <w:color w:val="auto"/>
          <w:lang w:eastAsia="ar-SA"/>
        </w:rPr>
      </w:pPr>
      <w:r>
        <w:rPr>
          <w:rFonts w:ascii="Times New Roman" w:hAnsi="Times New Roman" w:cs="Times New Roman"/>
          <w:color w:val="auto"/>
          <w:lang w:eastAsia="ar-SA"/>
        </w:rPr>
        <w:t>Глава</w:t>
      </w:r>
      <w:r w:rsidRPr="00F825B2">
        <w:rPr>
          <w:rFonts w:ascii="Times New Roman" w:hAnsi="Times New Roman" w:cs="Times New Roman"/>
          <w:color w:val="auto"/>
          <w:lang w:eastAsia="ar-SA"/>
        </w:rPr>
        <w:t xml:space="preserve"> Администрации</w:t>
      </w:r>
    </w:p>
    <w:p w:rsidR="00310AF8" w:rsidRPr="00DE4D22" w:rsidRDefault="00310AF8" w:rsidP="001B3A45">
      <w:pPr>
        <w:widowControl/>
        <w:suppressAutoHyphens/>
        <w:rPr>
          <w:rFonts w:ascii="Times New Roman" w:hAnsi="Times New Roman" w:cs="Times New Roman"/>
          <w:color w:val="auto"/>
          <w:sz w:val="20"/>
          <w:szCs w:val="20"/>
          <w:lang w:eastAsia="ar-SA"/>
        </w:rPr>
      </w:pPr>
      <w:r>
        <w:rPr>
          <w:rFonts w:ascii="Times New Roman" w:hAnsi="Times New Roman" w:cs="Times New Roman"/>
          <w:color w:val="auto"/>
          <w:lang w:eastAsia="ar-SA"/>
        </w:rPr>
        <w:t>Мачинского сельсовета</w:t>
      </w:r>
      <w:r w:rsidRPr="00F825B2">
        <w:rPr>
          <w:rFonts w:ascii="Times New Roman" w:hAnsi="Times New Roman" w:cs="Times New Roman"/>
          <w:color w:val="auto"/>
          <w:lang w:eastAsia="ar-SA"/>
        </w:rPr>
        <w:t xml:space="preserve">                                                   </w:t>
      </w:r>
      <w:r>
        <w:rPr>
          <w:rFonts w:ascii="Times New Roman" w:hAnsi="Times New Roman" w:cs="Times New Roman"/>
          <w:color w:val="auto"/>
          <w:lang w:eastAsia="ar-SA"/>
        </w:rPr>
        <w:t xml:space="preserve">           </w:t>
      </w:r>
      <w:r w:rsidRPr="00F825B2">
        <w:rPr>
          <w:rFonts w:ascii="Times New Roman" w:hAnsi="Times New Roman" w:cs="Times New Roman"/>
          <w:color w:val="auto"/>
          <w:lang w:eastAsia="ar-SA"/>
        </w:rPr>
        <w:t xml:space="preserve">          </w:t>
      </w:r>
      <w:r>
        <w:rPr>
          <w:rFonts w:ascii="Times New Roman" w:hAnsi="Times New Roman" w:cs="Times New Roman"/>
          <w:color w:val="auto"/>
          <w:lang w:eastAsia="ar-SA"/>
        </w:rPr>
        <w:t>Н.А. Шалыгина</w:t>
      </w:r>
    </w:p>
    <w:p w:rsidR="00310AF8" w:rsidRPr="00DE4D22" w:rsidRDefault="00310AF8" w:rsidP="00DE4D22">
      <w:pPr>
        <w:widowControl/>
        <w:tabs>
          <w:tab w:val="left" w:pos="2040"/>
        </w:tabs>
        <w:suppressAutoHyphens/>
        <w:rPr>
          <w:rFonts w:ascii="Times New Roman" w:hAnsi="Times New Roman" w:cs="Times New Roman"/>
          <w:color w:val="auto"/>
          <w:sz w:val="20"/>
          <w:szCs w:val="20"/>
          <w:lang w:eastAsia="ar-SA"/>
        </w:rPr>
      </w:pPr>
    </w:p>
    <w:p w:rsidR="00310AF8" w:rsidRPr="00FD4267" w:rsidRDefault="00310AF8" w:rsidP="00CC47FE">
      <w:pPr>
        <w:jc w:val="center"/>
        <w:rPr>
          <w:rFonts w:ascii="Times New Roman" w:hAnsi="Times New Roman" w:cs="Times New Roman"/>
          <w:b/>
        </w:rPr>
      </w:pPr>
      <w:r>
        <w:br w:type="page"/>
      </w:r>
      <w:bookmarkStart w:id="2" w:name="bookmark3"/>
      <w:r w:rsidRPr="00FD4267">
        <w:rPr>
          <w:rFonts w:ascii="Times New Roman" w:hAnsi="Times New Roman" w:cs="Times New Roman"/>
          <w:b/>
        </w:rPr>
        <w:t xml:space="preserve">Схема теплоснабжения </w:t>
      </w:r>
      <w:bookmarkEnd w:id="2"/>
      <w:r w:rsidRPr="00FD4267">
        <w:rPr>
          <w:rFonts w:ascii="Times New Roman" w:hAnsi="Times New Roman" w:cs="Times New Roman"/>
          <w:b/>
        </w:rPr>
        <w:t>в населенных пунктах Мачинского сельсовета</w:t>
      </w:r>
    </w:p>
    <w:p w:rsidR="00310AF8" w:rsidRPr="00FD4267" w:rsidRDefault="00310AF8" w:rsidP="00FD4267">
      <w:pPr>
        <w:jc w:val="center"/>
        <w:rPr>
          <w:rFonts w:ascii="Times New Roman" w:hAnsi="Times New Roman" w:cs="Times New Roman"/>
          <w:b/>
        </w:rPr>
      </w:pPr>
      <w:r w:rsidRPr="00FD4267">
        <w:rPr>
          <w:rFonts w:ascii="Times New Roman" w:hAnsi="Times New Roman" w:cs="Times New Roman"/>
          <w:b/>
        </w:rPr>
        <w:t xml:space="preserve"> Тамалинского района Пензенской области</w:t>
      </w:r>
    </w:p>
    <w:p w:rsidR="00310AF8" w:rsidRPr="00237ED9" w:rsidRDefault="00310AF8" w:rsidP="00237ED9"/>
    <w:p w:rsidR="00310AF8" w:rsidRPr="00BE06E1" w:rsidRDefault="00310AF8" w:rsidP="00BA11CC">
      <w:pPr>
        <w:keepNext/>
        <w:keepLines/>
        <w:spacing w:after="120" w:line="240" w:lineRule="exact"/>
        <w:ind w:left="20"/>
        <w:jc w:val="center"/>
        <w:outlineLvl w:val="1"/>
        <w:rPr>
          <w:rFonts w:ascii="Times New Roman" w:hAnsi="Times New Roman" w:cs="Times New Roman"/>
          <w:b/>
          <w:bCs/>
        </w:rPr>
      </w:pPr>
      <w:bookmarkStart w:id="3" w:name="bookmark4"/>
      <w:r w:rsidRPr="00BE06E1">
        <w:rPr>
          <w:rFonts w:ascii="Times New Roman" w:hAnsi="Times New Roman" w:cs="Times New Roman"/>
          <w:b/>
          <w:bCs/>
        </w:rPr>
        <w:t>Оглавление</w:t>
      </w:r>
      <w:bookmarkEnd w:id="3"/>
    </w:p>
    <w:p w:rsidR="00310AF8" w:rsidRPr="00BE06E1" w:rsidRDefault="00310AF8" w:rsidP="000B4EA7">
      <w:pPr>
        <w:spacing w:after="240"/>
        <w:rPr>
          <w:rFonts w:ascii="Times New Roman" w:hAnsi="Times New Roman" w:cs="Times New Roman"/>
        </w:rPr>
      </w:pPr>
      <w:r w:rsidRPr="00BE06E1">
        <w:rPr>
          <w:rFonts w:ascii="Times New Roman" w:hAnsi="Times New Roman" w:cs="Times New Roman"/>
        </w:rPr>
        <w:t>1. Общие положения</w:t>
      </w:r>
    </w:p>
    <w:p w:rsidR="00310AF8" w:rsidRPr="00BE06E1" w:rsidRDefault="00310AF8" w:rsidP="000B4EA7">
      <w:pPr>
        <w:spacing w:after="240"/>
        <w:rPr>
          <w:rFonts w:ascii="Times New Roman" w:hAnsi="Times New Roman" w:cs="Times New Roman"/>
        </w:rPr>
      </w:pPr>
      <w:r w:rsidRPr="00BE06E1">
        <w:rPr>
          <w:rFonts w:ascii="Times New Roman" w:hAnsi="Times New Roman" w:cs="Times New Roman"/>
        </w:rPr>
        <w:t>2. Основные цели и задачи теплоснабжения</w:t>
      </w:r>
    </w:p>
    <w:p w:rsidR="00310AF8" w:rsidRPr="00BE06E1" w:rsidRDefault="00310AF8" w:rsidP="000B4EA7">
      <w:pPr>
        <w:spacing w:after="240"/>
        <w:rPr>
          <w:rFonts w:ascii="Times New Roman" w:hAnsi="Times New Roman" w:cs="Times New Roman"/>
        </w:rPr>
      </w:pPr>
      <w:r w:rsidRPr="00BE06E1">
        <w:rPr>
          <w:rFonts w:ascii="Times New Roman" w:hAnsi="Times New Roman" w:cs="Times New Roman"/>
        </w:rPr>
        <w:t xml:space="preserve">3. Характеристика </w:t>
      </w:r>
      <w:r>
        <w:rPr>
          <w:rFonts w:ascii="Times New Roman" w:hAnsi="Times New Roman" w:cs="Times New Roman"/>
        </w:rPr>
        <w:t>Мачинского сельсовета Тамалинского района Пензенской области</w:t>
      </w:r>
    </w:p>
    <w:p w:rsidR="00310AF8" w:rsidRPr="00BE06E1" w:rsidRDefault="00310AF8" w:rsidP="000B4EA7">
      <w:pPr>
        <w:spacing w:after="240"/>
        <w:rPr>
          <w:rFonts w:ascii="Times New Roman" w:hAnsi="Times New Roman" w:cs="Times New Roman"/>
        </w:rPr>
      </w:pPr>
      <w:r w:rsidRPr="00BE06E1">
        <w:rPr>
          <w:rFonts w:ascii="Times New Roman" w:hAnsi="Times New Roman" w:cs="Times New Roman"/>
        </w:rPr>
        <w:t xml:space="preserve">4. Раздел 1. Сведения о котельных </w:t>
      </w:r>
      <w:r>
        <w:rPr>
          <w:rFonts w:ascii="Times New Roman" w:hAnsi="Times New Roman" w:cs="Times New Roman"/>
        </w:rPr>
        <w:t>в населенных пунктах Мачинского сельсовета Тамалинского района Пензенской области</w:t>
      </w:r>
    </w:p>
    <w:p w:rsidR="00310AF8" w:rsidRPr="00BE06E1" w:rsidRDefault="00310AF8" w:rsidP="000B4EA7">
      <w:pPr>
        <w:spacing w:after="240"/>
        <w:rPr>
          <w:rFonts w:ascii="Times New Roman" w:hAnsi="Times New Roman" w:cs="Times New Roman"/>
        </w:rPr>
      </w:pPr>
      <w:r w:rsidRPr="00BE06E1">
        <w:rPr>
          <w:rFonts w:ascii="Times New Roman" w:hAnsi="Times New Roman" w:cs="Times New Roman"/>
        </w:rPr>
        <w:t>5. Раздел 2.Перспективные балансы тепловой мощности источников тепловой энергии и тепловой нагрузки потребителей</w:t>
      </w:r>
    </w:p>
    <w:p w:rsidR="00310AF8" w:rsidRPr="00BE06E1" w:rsidRDefault="00310AF8" w:rsidP="000B4EA7">
      <w:pPr>
        <w:spacing w:after="240"/>
        <w:rPr>
          <w:rFonts w:ascii="Times New Roman" w:hAnsi="Times New Roman" w:cs="Times New Roman"/>
        </w:rPr>
      </w:pPr>
      <w:r w:rsidRPr="00BE06E1">
        <w:rPr>
          <w:rFonts w:ascii="Times New Roman" w:hAnsi="Times New Roman" w:cs="Times New Roman"/>
        </w:rPr>
        <w:t>6. Раздел3. Перспективные балансы теплоносителя</w:t>
      </w:r>
    </w:p>
    <w:p w:rsidR="00310AF8" w:rsidRPr="00BE06E1" w:rsidRDefault="00310AF8" w:rsidP="000B4EA7">
      <w:pPr>
        <w:spacing w:after="240"/>
        <w:rPr>
          <w:rFonts w:ascii="Times New Roman" w:hAnsi="Times New Roman" w:cs="Times New Roman"/>
        </w:rPr>
      </w:pPr>
      <w:r w:rsidRPr="00BE06E1">
        <w:rPr>
          <w:rFonts w:ascii="Times New Roman" w:hAnsi="Times New Roman" w:cs="Times New Roman"/>
        </w:rPr>
        <w:t>7. Раздел 4. Надежность теплоснабжения</w:t>
      </w:r>
    </w:p>
    <w:p w:rsidR="00310AF8" w:rsidRPr="00BE06E1" w:rsidRDefault="00310AF8" w:rsidP="000B4EA7">
      <w:pPr>
        <w:spacing w:after="240"/>
        <w:rPr>
          <w:rFonts w:ascii="Times New Roman" w:hAnsi="Times New Roman" w:cs="Times New Roman"/>
        </w:rPr>
      </w:pPr>
      <w:r w:rsidRPr="00BE06E1">
        <w:rPr>
          <w:rFonts w:ascii="Times New Roman" w:hAnsi="Times New Roman" w:cs="Times New Roman"/>
        </w:rPr>
        <w:t>8. Раздел 5.Предложения по новому строительству, реконструкции и техническому перевооружению источников тепловой энергии</w:t>
      </w:r>
    </w:p>
    <w:p w:rsidR="00310AF8" w:rsidRPr="00BE06E1" w:rsidRDefault="00310AF8" w:rsidP="000B4EA7">
      <w:pPr>
        <w:spacing w:after="120"/>
        <w:rPr>
          <w:rFonts w:ascii="Times New Roman" w:hAnsi="Times New Roman" w:cs="Times New Roman"/>
        </w:rPr>
      </w:pPr>
      <w:r w:rsidRPr="00BE06E1">
        <w:rPr>
          <w:rFonts w:ascii="Times New Roman" w:hAnsi="Times New Roman" w:cs="Times New Roman"/>
        </w:rPr>
        <w:t xml:space="preserve">9. Раздел 6. Электронная модель системы теплоснабжения </w:t>
      </w:r>
    </w:p>
    <w:p w:rsidR="00310AF8" w:rsidRPr="00BE06E1" w:rsidRDefault="00310AF8" w:rsidP="00BA11CC">
      <w:pPr>
        <w:spacing w:after="120"/>
        <w:rPr>
          <w:rFonts w:ascii="Times New Roman" w:hAnsi="Times New Roman" w:cs="Times New Roman"/>
        </w:rPr>
      </w:pPr>
      <w:r>
        <w:rPr>
          <w:rFonts w:ascii="Times New Roman" w:hAnsi="Times New Roman" w:cs="Times New Roman"/>
        </w:rPr>
        <w:t>10</w:t>
      </w:r>
      <w:r w:rsidRPr="00BE06E1">
        <w:rPr>
          <w:rFonts w:ascii="Times New Roman" w:hAnsi="Times New Roman" w:cs="Times New Roman"/>
        </w:rPr>
        <w:t xml:space="preserve">. Раздел </w:t>
      </w:r>
      <w:r>
        <w:rPr>
          <w:rFonts w:ascii="Times New Roman" w:hAnsi="Times New Roman" w:cs="Times New Roman"/>
        </w:rPr>
        <w:t>7</w:t>
      </w:r>
      <w:r w:rsidRPr="00BE06E1">
        <w:rPr>
          <w:rFonts w:ascii="Times New Roman" w:hAnsi="Times New Roman" w:cs="Times New Roman"/>
        </w:rPr>
        <w:t>. Оценка надежности теплоснабжения</w:t>
      </w:r>
    </w:p>
    <w:p w:rsidR="00310AF8" w:rsidRPr="00BE06E1" w:rsidRDefault="00310AF8" w:rsidP="000B4EA7">
      <w:pPr>
        <w:spacing w:after="120"/>
        <w:rPr>
          <w:rFonts w:ascii="Times New Roman" w:hAnsi="Times New Roman" w:cs="Times New Roman"/>
        </w:rPr>
      </w:pPr>
      <w:r>
        <w:rPr>
          <w:rFonts w:ascii="Times New Roman" w:hAnsi="Times New Roman" w:cs="Times New Roman"/>
        </w:rPr>
        <w:t>11</w:t>
      </w:r>
      <w:r w:rsidRPr="00BE06E1">
        <w:rPr>
          <w:rFonts w:ascii="Times New Roman" w:hAnsi="Times New Roman" w:cs="Times New Roman"/>
        </w:rPr>
        <w:t>.</w:t>
      </w:r>
      <w:r>
        <w:rPr>
          <w:rFonts w:ascii="Times New Roman" w:hAnsi="Times New Roman" w:cs="Times New Roman"/>
        </w:rPr>
        <w:t xml:space="preserve"> Раздел 8</w:t>
      </w:r>
      <w:r w:rsidRPr="00BE06E1">
        <w:rPr>
          <w:rFonts w:ascii="Times New Roman" w:hAnsi="Times New Roman" w:cs="Times New Roman"/>
        </w:rPr>
        <w:t>. Обоснование инвестиций в строительство, реконструкцию и техническое перевооружение</w:t>
      </w:r>
    </w:p>
    <w:p w:rsidR="00310AF8" w:rsidRPr="00BE06E1" w:rsidRDefault="00310AF8" w:rsidP="000B4EA7">
      <w:pPr>
        <w:spacing w:after="120"/>
        <w:rPr>
          <w:rFonts w:ascii="Times New Roman" w:hAnsi="Times New Roman" w:cs="Times New Roman"/>
        </w:rPr>
      </w:pPr>
      <w:r>
        <w:rPr>
          <w:rFonts w:ascii="Times New Roman" w:hAnsi="Times New Roman" w:cs="Times New Roman"/>
        </w:rPr>
        <w:t>12</w:t>
      </w:r>
      <w:r w:rsidRPr="00BE06E1">
        <w:rPr>
          <w:rFonts w:ascii="Times New Roman" w:hAnsi="Times New Roman" w:cs="Times New Roman"/>
        </w:rPr>
        <w:t>.</w:t>
      </w:r>
      <w:r>
        <w:rPr>
          <w:rFonts w:ascii="Times New Roman" w:hAnsi="Times New Roman" w:cs="Times New Roman"/>
        </w:rPr>
        <w:t xml:space="preserve"> Раздел 9</w:t>
      </w:r>
      <w:r w:rsidRPr="00BE06E1">
        <w:rPr>
          <w:rFonts w:ascii="Times New Roman" w:hAnsi="Times New Roman" w:cs="Times New Roman"/>
        </w:rPr>
        <w:t>.Обоснование предложения по определению единой теплоснабжающей организации</w:t>
      </w:r>
    </w:p>
    <w:p w:rsidR="00310AF8" w:rsidRPr="00BE06E1" w:rsidRDefault="00310AF8" w:rsidP="000B4EA7">
      <w:pPr>
        <w:spacing w:after="120"/>
        <w:rPr>
          <w:rFonts w:ascii="Times New Roman" w:hAnsi="Times New Roman" w:cs="Times New Roman"/>
        </w:rPr>
      </w:pPr>
      <w:r>
        <w:rPr>
          <w:rFonts w:ascii="Times New Roman" w:hAnsi="Times New Roman" w:cs="Times New Roman"/>
        </w:rPr>
        <w:t>13</w:t>
      </w:r>
      <w:r w:rsidRPr="00BE06E1">
        <w:rPr>
          <w:rFonts w:ascii="Times New Roman" w:hAnsi="Times New Roman" w:cs="Times New Roman"/>
        </w:rPr>
        <w:t>.</w:t>
      </w:r>
      <w:r>
        <w:rPr>
          <w:rFonts w:ascii="Times New Roman" w:hAnsi="Times New Roman" w:cs="Times New Roman"/>
        </w:rPr>
        <w:t xml:space="preserve"> Раздел 10</w:t>
      </w:r>
      <w:r w:rsidRPr="00BE06E1">
        <w:rPr>
          <w:rFonts w:ascii="Times New Roman" w:hAnsi="Times New Roman" w:cs="Times New Roman"/>
        </w:rPr>
        <w:t>.Решения о распределении тепловой нагрузки между источниками тепловой энергии</w:t>
      </w:r>
    </w:p>
    <w:p w:rsidR="00310AF8" w:rsidRPr="00BE06E1" w:rsidRDefault="00310AF8" w:rsidP="000B4EA7">
      <w:pPr>
        <w:spacing w:after="120"/>
        <w:rPr>
          <w:rFonts w:ascii="Times New Roman" w:hAnsi="Times New Roman" w:cs="Times New Roman"/>
        </w:rPr>
      </w:pPr>
      <w:r>
        <w:rPr>
          <w:rFonts w:ascii="Times New Roman" w:hAnsi="Times New Roman" w:cs="Times New Roman"/>
        </w:rPr>
        <w:t>14</w:t>
      </w:r>
      <w:r w:rsidRPr="00BE06E1">
        <w:rPr>
          <w:rFonts w:ascii="Times New Roman" w:hAnsi="Times New Roman" w:cs="Times New Roman"/>
        </w:rPr>
        <w:t>.</w:t>
      </w:r>
      <w:r>
        <w:rPr>
          <w:rFonts w:ascii="Times New Roman" w:hAnsi="Times New Roman" w:cs="Times New Roman"/>
        </w:rPr>
        <w:t xml:space="preserve"> Раздел 11</w:t>
      </w:r>
      <w:r w:rsidRPr="00BE06E1">
        <w:rPr>
          <w:rFonts w:ascii="Times New Roman" w:hAnsi="Times New Roman" w:cs="Times New Roman"/>
        </w:rPr>
        <w:t xml:space="preserve">.Перечень бесхозяйных тепловых сетей и определение организации, </w:t>
      </w:r>
      <w:r>
        <w:rPr>
          <w:rFonts w:ascii="Times New Roman" w:hAnsi="Times New Roman" w:cs="Times New Roman"/>
        </w:rPr>
        <w:t xml:space="preserve"> у</w:t>
      </w:r>
      <w:r w:rsidRPr="00BE06E1">
        <w:rPr>
          <w:rFonts w:ascii="Times New Roman" w:hAnsi="Times New Roman" w:cs="Times New Roman"/>
        </w:rPr>
        <w:t>полномоченной на их эксплуатацию</w:t>
      </w:r>
    </w:p>
    <w:p w:rsidR="00310AF8" w:rsidRPr="00BE06E1" w:rsidRDefault="00310AF8" w:rsidP="00BA11CC">
      <w:pPr>
        <w:spacing w:after="120"/>
        <w:rPr>
          <w:rFonts w:ascii="Times New Roman" w:hAnsi="Times New Roman" w:cs="Times New Roman"/>
        </w:rPr>
      </w:pPr>
      <w:r w:rsidRPr="00BE06E1">
        <w:rPr>
          <w:rFonts w:ascii="Times New Roman" w:hAnsi="Times New Roman" w:cs="Times New Roman"/>
        </w:rPr>
        <w:t>16. Заключение</w:t>
      </w:r>
    </w:p>
    <w:p w:rsidR="00310AF8" w:rsidRPr="00BE06E1" w:rsidRDefault="00310AF8" w:rsidP="00BA11CC">
      <w:pPr>
        <w:spacing w:after="120"/>
        <w:rPr>
          <w:rFonts w:ascii="Times New Roman" w:hAnsi="Times New Roman" w:cs="Times New Roman"/>
        </w:rPr>
      </w:pPr>
      <w:r w:rsidRPr="00BE06E1">
        <w:rPr>
          <w:rFonts w:ascii="Times New Roman" w:hAnsi="Times New Roman" w:cs="Times New Roman"/>
        </w:rPr>
        <w:t>17. Список используемой литературы</w:t>
      </w:r>
    </w:p>
    <w:p w:rsidR="00310AF8" w:rsidRPr="00BE06E1" w:rsidRDefault="00310AF8" w:rsidP="00BA11CC">
      <w:pPr>
        <w:spacing w:after="120"/>
        <w:rPr>
          <w:rFonts w:ascii="Times New Roman" w:hAnsi="Times New Roman" w:cs="Times New Roman"/>
        </w:rPr>
      </w:pPr>
      <w:r>
        <w:rPr>
          <w:rFonts w:ascii="Times New Roman" w:hAnsi="Times New Roman" w:cs="Times New Roman"/>
        </w:rPr>
        <w:t>18</w:t>
      </w:r>
      <w:r w:rsidRPr="00BE06E1">
        <w:rPr>
          <w:rFonts w:ascii="Times New Roman" w:hAnsi="Times New Roman" w:cs="Times New Roman"/>
        </w:rPr>
        <w:t>. Графическая часть</w:t>
      </w:r>
    </w:p>
    <w:p w:rsidR="00310AF8" w:rsidRPr="00BE06E1" w:rsidRDefault="00310AF8" w:rsidP="00BA11CC">
      <w:pPr>
        <w:spacing w:after="120"/>
        <w:rPr>
          <w:rFonts w:ascii="Times New Roman" w:hAnsi="Times New Roman" w:cs="Times New Roman"/>
        </w:rPr>
      </w:pPr>
    </w:p>
    <w:p w:rsidR="00310AF8" w:rsidRDefault="00310AF8" w:rsidP="00BA11CC">
      <w:pPr>
        <w:spacing w:after="120"/>
        <w:rPr>
          <w:rFonts w:ascii="Times New Roman" w:hAnsi="Times New Roman" w:cs="Times New Roman"/>
        </w:rPr>
      </w:pPr>
    </w:p>
    <w:p w:rsidR="00310AF8" w:rsidRDefault="00310AF8" w:rsidP="00BA11CC">
      <w:pPr>
        <w:spacing w:after="120"/>
        <w:rPr>
          <w:rFonts w:ascii="Times New Roman" w:hAnsi="Times New Roman" w:cs="Times New Roman"/>
        </w:rPr>
      </w:pPr>
    </w:p>
    <w:p w:rsidR="00310AF8" w:rsidRDefault="00310AF8" w:rsidP="00BA11CC">
      <w:pPr>
        <w:spacing w:after="120"/>
        <w:rPr>
          <w:rFonts w:ascii="Times New Roman" w:hAnsi="Times New Roman" w:cs="Times New Roman"/>
        </w:rPr>
      </w:pPr>
    </w:p>
    <w:p w:rsidR="00310AF8" w:rsidRDefault="00310AF8" w:rsidP="00BA11CC">
      <w:pPr>
        <w:spacing w:after="120"/>
        <w:rPr>
          <w:rFonts w:ascii="Times New Roman" w:hAnsi="Times New Roman" w:cs="Times New Roman"/>
        </w:rPr>
      </w:pPr>
    </w:p>
    <w:p w:rsidR="00310AF8" w:rsidRDefault="00310AF8" w:rsidP="00BA11CC">
      <w:pPr>
        <w:spacing w:after="120"/>
        <w:rPr>
          <w:rFonts w:ascii="Times New Roman" w:hAnsi="Times New Roman" w:cs="Times New Roman"/>
        </w:rPr>
      </w:pPr>
    </w:p>
    <w:p w:rsidR="00310AF8" w:rsidRPr="00BE06E1" w:rsidRDefault="00310AF8" w:rsidP="00BA11CC">
      <w:pPr>
        <w:spacing w:after="120"/>
        <w:rPr>
          <w:rFonts w:ascii="Times New Roman" w:hAnsi="Times New Roman" w:cs="Times New Roman"/>
        </w:rPr>
      </w:pPr>
    </w:p>
    <w:p w:rsidR="00310AF8" w:rsidRDefault="00310AF8" w:rsidP="00E202FD">
      <w:pPr>
        <w:pStyle w:val="20"/>
        <w:shd w:val="clear" w:color="auto" w:fill="auto"/>
        <w:spacing w:after="0" w:line="298" w:lineRule="exact"/>
        <w:ind w:left="5580" w:right="80"/>
        <w:rPr>
          <w:rStyle w:val="2"/>
          <w:color w:val="000000"/>
          <w:sz w:val="24"/>
          <w:szCs w:val="24"/>
        </w:rPr>
      </w:pPr>
    </w:p>
    <w:p w:rsidR="00310AF8" w:rsidRDefault="00310AF8" w:rsidP="00E202FD">
      <w:pPr>
        <w:pStyle w:val="20"/>
        <w:shd w:val="clear" w:color="auto" w:fill="auto"/>
        <w:spacing w:after="0" w:line="298" w:lineRule="exact"/>
        <w:ind w:left="5580" w:right="80"/>
        <w:rPr>
          <w:rStyle w:val="2"/>
          <w:color w:val="000000"/>
          <w:sz w:val="24"/>
          <w:szCs w:val="24"/>
        </w:rPr>
      </w:pPr>
    </w:p>
    <w:p w:rsidR="00310AF8" w:rsidRDefault="00310AF8" w:rsidP="00E202FD">
      <w:pPr>
        <w:pStyle w:val="20"/>
        <w:shd w:val="clear" w:color="auto" w:fill="auto"/>
        <w:spacing w:after="0" w:line="298" w:lineRule="exact"/>
        <w:ind w:left="5580" w:right="80"/>
        <w:rPr>
          <w:rStyle w:val="2"/>
          <w:color w:val="000000"/>
          <w:sz w:val="24"/>
          <w:szCs w:val="24"/>
        </w:rPr>
      </w:pPr>
    </w:p>
    <w:p w:rsidR="00310AF8" w:rsidRDefault="00310AF8" w:rsidP="00E202FD">
      <w:pPr>
        <w:pStyle w:val="20"/>
        <w:shd w:val="clear" w:color="auto" w:fill="auto"/>
        <w:spacing w:after="0" w:line="298" w:lineRule="exact"/>
        <w:ind w:left="5580" w:right="80"/>
        <w:rPr>
          <w:rStyle w:val="2"/>
          <w:color w:val="000000"/>
          <w:sz w:val="24"/>
          <w:szCs w:val="24"/>
        </w:rPr>
      </w:pPr>
    </w:p>
    <w:p w:rsidR="00310AF8" w:rsidRDefault="00310AF8" w:rsidP="00E202FD">
      <w:pPr>
        <w:pStyle w:val="20"/>
        <w:shd w:val="clear" w:color="auto" w:fill="auto"/>
        <w:spacing w:after="0" w:line="298" w:lineRule="exact"/>
        <w:ind w:left="5580" w:right="80"/>
        <w:rPr>
          <w:rStyle w:val="2"/>
          <w:color w:val="000000"/>
          <w:sz w:val="24"/>
          <w:szCs w:val="24"/>
        </w:rPr>
      </w:pPr>
    </w:p>
    <w:p w:rsidR="00310AF8" w:rsidRDefault="00310AF8" w:rsidP="00E202FD">
      <w:pPr>
        <w:pStyle w:val="20"/>
        <w:shd w:val="clear" w:color="auto" w:fill="auto"/>
        <w:spacing w:after="0" w:line="298" w:lineRule="exact"/>
        <w:ind w:left="5580" w:right="80"/>
        <w:rPr>
          <w:rStyle w:val="2"/>
          <w:color w:val="000000"/>
          <w:sz w:val="24"/>
          <w:szCs w:val="24"/>
        </w:rPr>
      </w:pPr>
    </w:p>
    <w:p w:rsidR="00310AF8" w:rsidRDefault="00310AF8" w:rsidP="00E202FD">
      <w:pPr>
        <w:pStyle w:val="20"/>
        <w:shd w:val="clear" w:color="auto" w:fill="auto"/>
        <w:spacing w:after="0" w:line="298" w:lineRule="exact"/>
        <w:ind w:left="5580" w:right="80"/>
        <w:rPr>
          <w:rStyle w:val="2"/>
          <w:color w:val="000000"/>
          <w:sz w:val="24"/>
          <w:szCs w:val="24"/>
        </w:rPr>
      </w:pPr>
      <w:r w:rsidRPr="00BE06E1">
        <w:rPr>
          <w:rStyle w:val="2"/>
          <w:color w:val="000000"/>
          <w:sz w:val="24"/>
          <w:szCs w:val="24"/>
        </w:rPr>
        <w:t>Утверждено</w:t>
      </w:r>
    </w:p>
    <w:p w:rsidR="00310AF8" w:rsidRDefault="00310AF8" w:rsidP="00237ED9">
      <w:pPr>
        <w:pStyle w:val="20"/>
        <w:shd w:val="clear" w:color="auto" w:fill="auto"/>
        <w:spacing w:after="0" w:line="298" w:lineRule="exact"/>
        <w:ind w:left="5580" w:right="80"/>
        <w:jc w:val="right"/>
        <w:rPr>
          <w:rStyle w:val="2"/>
          <w:color w:val="000000"/>
          <w:sz w:val="24"/>
          <w:szCs w:val="24"/>
        </w:rPr>
      </w:pPr>
      <w:r>
        <w:rPr>
          <w:rStyle w:val="2"/>
          <w:color w:val="000000"/>
          <w:sz w:val="24"/>
          <w:szCs w:val="24"/>
        </w:rPr>
        <w:t>Постановлением Администрации Мачинского сельсовета Тамалинского района Пензенской области</w:t>
      </w:r>
    </w:p>
    <w:p w:rsidR="00310AF8" w:rsidRPr="00237ED9" w:rsidRDefault="00310AF8" w:rsidP="00237ED9">
      <w:pPr>
        <w:pStyle w:val="20"/>
        <w:shd w:val="clear" w:color="auto" w:fill="auto"/>
        <w:spacing w:after="0" w:line="298" w:lineRule="exact"/>
        <w:ind w:left="5580" w:right="80"/>
        <w:jc w:val="right"/>
        <w:rPr>
          <w:sz w:val="24"/>
          <w:szCs w:val="24"/>
        </w:rPr>
      </w:pPr>
      <w:r>
        <w:rPr>
          <w:rStyle w:val="2"/>
          <w:color w:val="000000"/>
          <w:sz w:val="24"/>
          <w:szCs w:val="24"/>
        </w:rPr>
        <w:t>От 28.05.2019 г. №97-п</w:t>
      </w:r>
    </w:p>
    <w:p w:rsidR="00310AF8" w:rsidRPr="00BE06E1" w:rsidRDefault="00310AF8" w:rsidP="00892395">
      <w:pPr>
        <w:pStyle w:val="22"/>
        <w:keepNext/>
        <w:keepLines/>
        <w:shd w:val="clear" w:color="auto" w:fill="auto"/>
        <w:spacing w:after="317" w:line="240" w:lineRule="exact"/>
        <w:ind w:left="40"/>
        <w:rPr>
          <w:sz w:val="24"/>
          <w:szCs w:val="24"/>
        </w:rPr>
      </w:pPr>
      <w:bookmarkStart w:id="4" w:name="bookmark5"/>
      <w:r w:rsidRPr="00BE06E1">
        <w:rPr>
          <w:rStyle w:val="21"/>
          <w:color w:val="000000"/>
          <w:sz w:val="24"/>
          <w:szCs w:val="24"/>
        </w:rPr>
        <w:t>СХЕМА ТЕПЛОСНАБЖЕНИЯ</w:t>
      </w:r>
      <w:bookmarkEnd w:id="4"/>
    </w:p>
    <w:p w:rsidR="00310AF8" w:rsidRPr="00BE06E1" w:rsidRDefault="00310AF8" w:rsidP="0098383B">
      <w:pPr>
        <w:pStyle w:val="20"/>
        <w:shd w:val="clear" w:color="auto" w:fill="auto"/>
        <w:spacing w:after="0" w:line="240" w:lineRule="auto"/>
        <w:ind w:firstLine="380"/>
        <w:jc w:val="left"/>
        <w:rPr>
          <w:sz w:val="24"/>
          <w:szCs w:val="24"/>
        </w:rPr>
      </w:pPr>
      <w:r w:rsidRPr="00BE06E1">
        <w:rPr>
          <w:rStyle w:val="2"/>
          <w:color w:val="000000"/>
          <w:sz w:val="24"/>
          <w:szCs w:val="24"/>
        </w:rPr>
        <w:t xml:space="preserve">Основанием для разработки схемы теплоснабжения </w:t>
      </w:r>
      <w:r>
        <w:rPr>
          <w:rStyle w:val="2"/>
          <w:color w:val="000000"/>
          <w:sz w:val="24"/>
          <w:szCs w:val="24"/>
        </w:rPr>
        <w:t>в населенных пунктах Мачинского сельсовета Тамалинского района Пензенской области</w:t>
      </w:r>
      <w:r w:rsidRPr="00BE06E1">
        <w:rPr>
          <w:rStyle w:val="2"/>
          <w:color w:val="000000"/>
          <w:sz w:val="24"/>
          <w:szCs w:val="24"/>
        </w:rPr>
        <w:t xml:space="preserve"> является:</w:t>
      </w:r>
    </w:p>
    <w:p w:rsidR="00310AF8" w:rsidRPr="00BE06E1" w:rsidRDefault="00310AF8" w:rsidP="0098383B">
      <w:pPr>
        <w:pStyle w:val="20"/>
        <w:shd w:val="clear" w:color="auto" w:fill="auto"/>
        <w:tabs>
          <w:tab w:val="left" w:pos="8155"/>
        </w:tabs>
        <w:spacing w:after="0" w:line="240" w:lineRule="auto"/>
        <w:ind w:firstLine="380"/>
        <w:jc w:val="both"/>
        <w:rPr>
          <w:sz w:val="24"/>
          <w:szCs w:val="24"/>
        </w:rPr>
      </w:pPr>
      <w:r w:rsidRPr="00BE06E1">
        <w:rPr>
          <w:rStyle w:val="2"/>
          <w:color w:val="000000"/>
          <w:sz w:val="24"/>
          <w:szCs w:val="24"/>
        </w:rPr>
        <w:t xml:space="preserve">Федеральный закон от 27.07.2010 года № 190-ФЗ «О теплоснабжении», постановление Правительства Российской Федерации «О требованиях к схемам теплоснабжения, порядку их разработки и утверждения» от 21.02.2012 года № 154, Приказ Минэнерго России </w:t>
      </w:r>
      <w:r w:rsidRPr="00BE06E1">
        <w:rPr>
          <w:rStyle w:val="2"/>
          <w:color w:val="000000"/>
          <w:sz w:val="24"/>
          <w:szCs w:val="24"/>
          <w:lang w:val="en-US" w:eastAsia="en-US"/>
        </w:rPr>
        <w:t>N</w:t>
      </w:r>
      <w:r w:rsidRPr="00BE06E1">
        <w:rPr>
          <w:rStyle w:val="2"/>
          <w:color w:val="000000"/>
          <w:sz w:val="24"/>
          <w:szCs w:val="24"/>
          <w:lang w:eastAsia="en-US"/>
        </w:rPr>
        <w:t xml:space="preserve"> </w:t>
      </w:r>
      <w:r w:rsidRPr="00BE06E1">
        <w:rPr>
          <w:rStyle w:val="2"/>
          <w:color w:val="000000"/>
          <w:sz w:val="24"/>
          <w:szCs w:val="24"/>
        </w:rPr>
        <w:t xml:space="preserve">565, Минрегиона России </w:t>
      </w:r>
      <w:r w:rsidRPr="00BE06E1">
        <w:rPr>
          <w:rStyle w:val="2"/>
          <w:color w:val="000000"/>
          <w:sz w:val="24"/>
          <w:szCs w:val="24"/>
          <w:lang w:val="en-US" w:eastAsia="en-US"/>
        </w:rPr>
        <w:t>N</w:t>
      </w:r>
      <w:r w:rsidRPr="00BE06E1">
        <w:rPr>
          <w:rStyle w:val="2"/>
          <w:color w:val="000000"/>
          <w:sz w:val="24"/>
          <w:szCs w:val="24"/>
          <w:lang w:eastAsia="en-US"/>
        </w:rPr>
        <w:t xml:space="preserve"> </w:t>
      </w:r>
      <w:r w:rsidRPr="00BE06E1">
        <w:rPr>
          <w:rStyle w:val="2"/>
          <w:color w:val="000000"/>
          <w:sz w:val="24"/>
          <w:szCs w:val="24"/>
        </w:rPr>
        <w:t>667 от 29.12.2012 "Об утверждении методических рекомендаций по разработке схем теплоснабжения", Программа</w:t>
      </w:r>
      <w:r w:rsidRPr="00BE06E1">
        <w:rPr>
          <w:sz w:val="24"/>
          <w:szCs w:val="24"/>
        </w:rPr>
        <w:t xml:space="preserve"> </w:t>
      </w:r>
      <w:r w:rsidRPr="00BE06E1">
        <w:rPr>
          <w:rStyle w:val="2"/>
          <w:color w:val="000000"/>
          <w:sz w:val="24"/>
          <w:szCs w:val="24"/>
        </w:rPr>
        <w:t xml:space="preserve">комплексного развития систем коммунальной инфраструктуры </w:t>
      </w:r>
      <w:r>
        <w:rPr>
          <w:rStyle w:val="2"/>
          <w:color w:val="000000"/>
          <w:sz w:val="24"/>
          <w:szCs w:val="24"/>
        </w:rPr>
        <w:t>Мачинского сельсовета Тамалинского района Пензенской области</w:t>
      </w:r>
      <w:r w:rsidRPr="00BE06E1">
        <w:rPr>
          <w:rStyle w:val="2"/>
          <w:color w:val="000000"/>
          <w:sz w:val="24"/>
          <w:szCs w:val="24"/>
        </w:rPr>
        <w:t>;</w:t>
      </w:r>
      <w:r w:rsidRPr="00BE06E1">
        <w:rPr>
          <w:sz w:val="24"/>
          <w:szCs w:val="24"/>
        </w:rPr>
        <w:t xml:space="preserve"> </w:t>
      </w:r>
    </w:p>
    <w:p w:rsidR="00310AF8" w:rsidRPr="00237ED9" w:rsidRDefault="00310AF8" w:rsidP="0098383B">
      <w:pPr>
        <w:pStyle w:val="20"/>
        <w:shd w:val="clear" w:color="auto" w:fill="auto"/>
        <w:tabs>
          <w:tab w:val="left" w:pos="8155"/>
        </w:tabs>
        <w:spacing w:after="0" w:line="240" w:lineRule="auto"/>
        <w:ind w:firstLine="380"/>
        <w:jc w:val="both"/>
        <w:rPr>
          <w:rStyle w:val="2"/>
          <w:color w:val="000000"/>
          <w:sz w:val="24"/>
          <w:szCs w:val="24"/>
        </w:rPr>
      </w:pPr>
      <w:r>
        <w:rPr>
          <w:rStyle w:val="2"/>
          <w:color w:val="000000"/>
          <w:sz w:val="24"/>
          <w:szCs w:val="24"/>
        </w:rPr>
        <w:t>Генеральный план территории Мачинского сельсовета Тамалинского района Пензенской области.</w:t>
      </w:r>
    </w:p>
    <w:p w:rsidR="00310AF8" w:rsidRPr="00D35449" w:rsidRDefault="00310AF8" w:rsidP="00892395">
      <w:pPr>
        <w:pStyle w:val="22"/>
        <w:keepNext/>
        <w:keepLines/>
        <w:shd w:val="clear" w:color="auto" w:fill="auto"/>
        <w:spacing w:after="307" w:line="240" w:lineRule="exact"/>
        <w:ind w:right="300"/>
        <w:rPr>
          <w:b w:val="0"/>
          <w:i/>
          <w:sz w:val="24"/>
          <w:szCs w:val="24"/>
        </w:rPr>
      </w:pPr>
      <w:bookmarkStart w:id="5" w:name="bookmark6"/>
      <w:r w:rsidRPr="00D35449">
        <w:rPr>
          <w:rStyle w:val="21"/>
          <w:b/>
          <w:i/>
          <w:color w:val="000000"/>
          <w:sz w:val="24"/>
          <w:szCs w:val="24"/>
        </w:rPr>
        <w:t>I. Общие положения</w:t>
      </w:r>
      <w:bookmarkEnd w:id="5"/>
    </w:p>
    <w:p w:rsidR="00310AF8" w:rsidRPr="00BE06E1" w:rsidRDefault="00310AF8" w:rsidP="003C1C7E">
      <w:pPr>
        <w:pStyle w:val="20"/>
        <w:shd w:val="clear" w:color="auto" w:fill="auto"/>
        <w:spacing w:after="0" w:line="240" w:lineRule="auto"/>
        <w:ind w:firstLine="760"/>
        <w:jc w:val="both"/>
        <w:rPr>
          <w:sz w:val="24"/>
          <w:szCs w:val="24"/>
        </w:rPr>
      </w:pPr>
      <w:r w:rsidRPr="00BE06E1">
        <w:rPr>
          <w:rStyle w:val="23"/>
          <w:color w:val="000000"/>
          <w:sz w:val="24"/>
          <w:szCs w:val="24"/>
        </w:rPr>
        <w:t xml:space="preserve">Схема теплоснабжения </w:t>
      </w:r>
      <w:r>
        <w:rPr>
          <w:rStyle w:val="23"/>
          <w:color w:val="000000"/>
          <w:sz w:val="24"/>
          <w:szCs w:val="24"/>
        </w:rPr>
        <w:t>в населенных пунктах Мачинского сельсовета Тамалинского района пензенской области</w:t>
      </w:r>
      <w:r w:rsidRPr="00BE06E1">
        <w:rPr>
          <w:rStyle w:val="2"/>
          <w:color w:val="000000"/>
          <w:sz w:val="24"/>
          <w:szCs w:val="24"/>
        </w:rPr>
        <w:t xml:space="preserve"> — документ, содержащий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p w:rsidR="00310AF8" w:rsidRPr="00BE06E1" w:rsidRDefault="00310AF8" w:rsidP="003C1C7E">
      <w:pPr>
        <w:pStyle w:val="20"/>
        <w:shd w:val="clear" w:color="auto" w:fill="auto"/>
        <w:spacing w:after="0" w:line="240" w:lineRule="auto"/>
        <w:ind w:firstLine="760"/>
        <w:jc w:val="both"/>
        <w:rPr>
          <w:sz w:val="24"/>
          <w:szCs w:val="24"/>
        </w:rPr>
      </w:pPr>
      <w:r w:rsidRPr="00BE06E1">
        <w:rPr>
          <w:rStyle w:val="2"/>
          <w:color w:val="000000"/>
          <w:sz w:val="24"/>
          <w:szCs w:val="24"/>
        </w:rPr>
        <w:t>Теплоснабжающая организация определяется схемой теплоснабжения.</w:t>
      </w:r>
    </w:p>
    <w:p w:rsidR="00310AF8" w:rsidRPr="00BE06E1" w:rsidRDefault="00310AF8" w:rsidP="003C1C7E">
      <w:pPr>
        <w:pStyle w:val="20"/>
        <w:shd w:val="clear" w:color="auto" w:fill="auto"/>
        <w:spacing w:after="365" w:line="240" w:lineRule="auto"/>
        <w:ind w:firstLine="760"/>
        <w:jc w:val="both"/>
        <w:rPr>
          <w:sz w:val="24"/>
          <w:szCs w:val="24"/>
        </w:rPr>
      </w:pPr>
      <w:r w:rsidRPr="00BE06E1">
        <w:rPr>
          <w:rStyle w:val="2"/>
          <w:color w:val="000000"/>
          <w:sz w:val="24"/>
          <w:szCs w:val="24"/>
        </w:rPr>
        <w:t xml:space="preserve">Мероприятия по развитию системы теплоснабжения, предусмотренные настоящей схемой, включаются в инвестиционную программу теплоснабжающей организации, Программу комплексного развития систем коммунальной инфраструктуры и, как следствие, могут быть включены в соответствующий тариф организации коммунального комплекса, оказывающей услуги теплоснабжения на </w:t>
      </w:r>
      <w:r>
        <w:rPr>
          <w:rStyle w:val="2"/>
          <w:color w:val="000000"/>
          <w:sz w:val="24"/>
          <w:szCs w:val="24"/>
        </w:rPr>
        <w:t>Мачинского сельсовета Тамалинского района Пензенской области.</w:t>
      </w:r>
    </w:p>
    <w:p w:rsidR="00310AF8" w:rsidRPr="00D35449" w:rsidRDefault="00310AF8" w:rsidP="00892395">
      <w:pPr>
        <w:pStyle w:val="22"/>
        <w:keepNext/>
        <w:keepLines/>
        <w:shd w:val="clear" w:color="auto" w:fill="auto"/>
        <w:spacing w:after="272" w:line="240" w:lineRule="exact"/>
        <w:ind w:left="40"/>
        <w:rPr>
          <w:b w:val="0"/>
          <w:i/>
          <w:sz w:val="24"/>
          <w:szCs w:val="24"/>
        </w:rPr>
      </w:pPr>
      <w:bookmarkStart w:id="6" w:name="bookmark7"/>
      <w:r w:rsidRPr="00D35449">
        <w:rPr>
          <w:rStyle w:val="21"/>
          <w:b/>
          <w:i/>
          <w:color w:val="000000"/>
          <w:sz w:val="24"/>
          <w:szCs w:val="24"/>
        </w:rPr>
        <w:t>II. Основные цели и задачи схемы теплоснабжения:</w:t>
      </w:r>
      <w:bookmarkEnd w:id="6"/>
    </w:p>
    <w:p w:rsidR="00310AF8" w:rsidRPr="00BE06E1" w:rsidRDefault="00310AF8" w:rsidP="003C1C7E">
      <w:pPr>
        <w:pStyle w:val="20"/>
        <w:shd w:val="clear" w:color="auto" w:fill="auto"/>
        <w:spacing w:after="0" w:line="240" w:lineRule="auto"/>
        <w:ind w:right="380" w:firstLine="760"/>
        <w:jc w:val="both"/>
        <w:rPr>
          <w:sz w:val="24"/>
          <w:szCs w:val="24"/>
        </w:rPr>
      </w:pPr>
      <w:r w:rsidRPr="00BE06E1">
        <w:rPr>
          <w:rStyle w:val="2"/>
          <w:color w:val="000000"/>
          <w:sz w:val="24"/>
          <w:szCs w:val="24"/>
        </w:rPr>
        <w:t xml:space="preserve">Цель работы - разработка оптимальных вариантов развития системы теплоснабжения </w:t>
      </w:r>
      <w:r>
        <w:rPr>
          <w:rStyle w:val="2"/>
          <w:color w:val="000000"/>
          <w:sz w:val="24"/>
          <w:szCs w:val="24"/>
        </w:rPr>
        <w:t>в населенных пунктах Мачинского сельсовета Тамалинского района пензенской области</w:t>
      </w:r>
      <w:r w:rsidRPr="00BE06E1">
        <w:rPr>
          <w:rStyle w:val="2"/>
          <w:color w:val="000000"/>
          <w:sz w:val="24"/>
          <w:szCs w:val="24"/>
        </w:rPr>
        <w:t xml:space="preserve"> по критериям: качество, надежность, экономическая эффективность. Разработанная программа мероприятий по оптимизации режимов работы системы теплоснабжения должна стать базовым документом, определяющим стратегию и единую техническую политику перспективного развития системы теплоснабжения муниципального образования. Согласно постановления Правительства Российской Федерации от 22.02.2012 № 154 "О требованиях к схемам теплоснабжения, порядку их разработки и утверждения" в рамках данного исследования рассмотрены основные вопросы: показатели перспективного спроса на тепловую энергию (мощность) и теплоноситель в установленных границах территории</w:t>
      </w:r>
      <w:r>
        <w:rPr>
          <w:rStyle w:val="2"/>
          <w:color w:val="000000"/>
          <w:sz w:val="24"/>
          <w:szCs w:val="24"/>
        </w:rPr>
        <w:t xml:space="preserve"> Мачинского сельсовета Тамалинского района Пензенской области</w:t>
      </w:r>
      <w:r w:rsidRPr="00BE06E1">
        <w:rPr>
          <w:rStyle w:val="2"/>
          <w:color w:val="000000"/>
          <w:sz w:val="24"/>
          <w:szCs w:val="24"/>
        </w:rPr>
        <w:t>;</w:t>
      </w:r>
    </w:p>
    <w:p w:rsidR="00310AF8" w:rsidRPr="00BE06E1" w:rsidRDefault="00310AF8" w:rsidP="003C1C7E">
      <w:pPr>
        <w:pStyle w:val="20"/>
        <w:numPr>
          <w:ilvl w:val="0"/>
          <w:numId w:val="6"/>
        </w:numPr>
        <w:shd w:val="clear" w:color="auto" w:fill="auto"/>
        <w:tabs>
          <w:tab w:val="left" w:pos="498"/>
        </w:tabs>
        <w:spacing w:after="0" w:line="240" w:lineRule="auto"/>
        <w:ind w:left="160" w:right="640"/>
        <w:jc w:val="both"/>
        <w:rPr>
          <w:sz w:val="24"/>
          <w:szCs w:val="24"/>
        </w:rPr>
      </w:pPr>
      <w:r w:rsidRPr="00BE06E1">
        <w:rPr>
          <w:rStyle w:val="2"/>
          <w:color w:val="000000"/>
          <w:sz w:val="24"/>
          <w:szCs w:val="24"/>
        </w:rPr>
        <w:t>перспективные балансы тепловой мощности источников тепловой энергии и тепловой нагрузки потребителей; перспективные балансы теплоносителя;</w:t>
      </w:r>
    </w:p>
    <w:p w:rsidR="00310AF8" w:rsidRPr="00BE06E1" w:rsidRDefault="00310AF8" w:rsidP="003C1C7E">
      <w:pPr>
        <w:pStyle w:val="20"/>
        <w:numPr>
          <w:ilvl w:val="0"/>
          <w:numId w:val="6"/>
        </w:numPr>
        <w:shd w:val="clear" w:color="auto" w:fill="auto"/>
        <w:tabs>
          <w:tab w:val="left" w:pos="498"/>
        </w:tabs>
        <w:spacing w:after="0" w:line="240" w:lineRule="auto"/>
        <w:ind w:left="160" w:right="640"/>
        <w:jc w:val="both"/>
        <w:rPr>
          <w:sz w:val="24"/>
          <w:szCs w:val="24"/>
        </w:rPr>
      </w:pPr>
      <w:r w:rsidRPr="00BE06E1">
        <w:rPr>
          <w:rStyle w:val="2"/>
          <w:color w:val="000000"/>
          <w:sz w:val="24"/>
          <w:szCs w:val="24"/>
        </w:rPr>
        <w:t>предложения по строительству, реконструкции и техническому перевооружению источников тепловой энергии; предложения по строительству и реконструкции тепловых сетей; перспективные топливные балансы;</w:t>
      </w:r>
    </w:p>
    <w:p w:rsidR="00310AF8" w:rsidRPr="00BE06E1" w:rsidRDefault="00310AF8" w:rsidP="003C1C7E">
      <w:pPr>
        <w:pStyle w:val="20"/>
        <w:numPr>
          <w:ilvl w:val="0"/>
          <w:numId w:val="6"/>
        </w:numPr>
        <w:shd w:val="clear" w:color="auto" w:fill="auto"/>
        <w:tabs>
          <w:tab w:val="left" w:pos="228"/>
        </w:tabs>
        <w:spacing w:after="0" w:line="240" w:lineRule="auto"/>
        <w:jc w:val="both"/>
        <w:rPr>
          <w:sz w:val="24"/>
          <w:szCs w:val="24"/>
        </w:rPr>
      </w:pPr>
      <w:r w:rsidRPr="00BE06E1">
        <w:rPr>
          <w:rStyle w:val="2"/>
          <w:color w:val="000000"/>
          <w:sz w:val="24"/>
          <w:szCs w:val="24"/>
        </w:rPr>
        <w:t>определение и возможность подключения к сетям теплоснабжения объекта капитального строительства и организации, обязанной при наличии технической возможности произвести такое подключение;</w:t>
      </w:r>
    </w:p>
    <w:p w:rsidR="00310AF8" w:rsidRPr="00BE06E1" w:rsidRDefault="00310AF8" w:rsidP="003C1C7E">
      <w:pPr>
        <w:pStyle w:val="20"/>
        <w:numPr>
          <w:ilvl w:val="0"/>
          <w:numId w:val="6"/>
        </w:numPr>
        <w:shd w:val="clear" w:color="auto" w:fill="auto"/>
        <w:tabs>
          <w:tab w:val="left" w:pos="228"/>
        </w:tabs>
        <w:spacing w:after="0" w:line="240" w:lineRule="auto"/>
        <w:jc w:val="both"/>
        <w:rPr>
          <w:sz w:val="24"/>
          <w:szCs w:val="24"/>
        </w:rPr>
      </w:pPr>
      <w:r w:rsidRPr="00BE06E1">
        <w:rPr>
          <w:rStyle w:val="2"/>
          <w:color w:val="000000"/>
          <w:sz w:val="24"/>
          <w:szCs w:val="24"/>
        </w:rPr>
        <w:t>повышение надежности работы систем теплоснабжения в соответствии с нормативными требованиями;</w:t>
      </w:r>
    </w:p>
    <w:p w:rsidR="00310AF8" w:rsidRPr="00BE06E1" w:rsidRDefault="00310AF8" w:rsidP="003C1C7E">
      <w:pPr>
        <w:pStyle w:val="20"/>
        <w:numPr>
          <w:ilvl w:val="0"/>
          <w:numId w:val="6"/>
        </w:numPr>
        <w:shd w:val="clear" w:color="auto" w:fill="auto"/>
        <w:tabs>
          <w:tab w:val="left" w:pos="228"/>
        </w:tabs>
        <w:spacing w:after="0" w:line="240" w:lineRule="auto"/>
        <w:jc w:val="both"/>
        <w:rPr>
          <w:sz w:val="24"/>
          <w:szCs w:val="24"/>
        </w:rPr>
      </w:pPr>
      <w:r w:rsidRPr="00BE06E1">
        <w:rPr>
          <w:rStyle w:val="2"/>
          <w:color w:val="000000"/>
          <w:sz w:val="24"/>
          <w:szCs w:val="24"/>
        </w:rPr>
        <w:t>минимизация затрат на теплоснабжение в расчете на каждого потребителя в долгосрочной перспективе;</w:t>
      </w:r>
    </w:p>
    <w:p w:rsidR="00310AF8" w:rsidRPr="00BE06E1" w:rsidRDefault="00310AF8" w:rsidP="003C1C7E">
      <w:pPr>
        <w:pStyle w:val="20"/>
        <w:numPr>
          <w:ilvl w:val="0"/>
          <w:numId w:val="6"/>
        </w:numPr>
        <w:shd w:val="clear" w:color="auto" w:fill="auto"/>
        <w:tabs>
          <w:tab w:val="left" w:pos="228"/>
        </w:tabs>
        <w:spacing w:after="300" w:line="240" w:lineRule="auto"/>
        <w:jc w:val="both"/>
        <w:rPr>
          <w:sz w:val="24"/>
          <w:szCs w:val="24"/>
        </w:rPr>
      </w:pPr>
      <w:r w:rsidRPr="00BE06E1">
        <w:rPr>
          <w:rStyle w:val="2"/>
          <w:color w:val="000000"/>
          <w:sz w:val="24"/>
          <w:szCs w:val="24"/>
        </w:rPr>
        <w:t>обеспечение объектов социальной сферы тепловой энергией.</w:t>
      </w:r>
    </w:p>
    <w:p w:rsidR="00310AF8" w:rsidRPr="00D35449" w:rsidRDefault="00310AF8" w:rsidP="00892395">
      <w:pPr>
        <w:pStyle w:val="22"/>
        <w:keepNext/>
        <w:keepLines/>
        <w:shd w:val="clear" w:color="auto" w:fill="auto"/>
        <w:spacing w:after="296" w:line="322" w:lineRule="exact"/>
        <w:rPr>
          <w:b w:val="0"/>
          <w:i/>
          <w:sz w:val="24"/>
          <w:szCs w:val="24"/>
        </w:rPr>
      </w:pPr>
      <w:bookmarkStart w:id="7" w:name="bookmark8"/>
      <w:r w:rsidRPr="00D35449">
        <w:rPr>
          <w:rStyle w:val="21"/>
          <w:b/>
          <w:i/>
          <w:color w:val="000000"/>
          <w:sz w:val="24"/>
          <w:szCs w:val="24"/>
        </w:rPr>
        <w:t xml:space="preserve">III Характеристика </w:t>
      </w:r>
      <w:bookmarkEnd w:id="7"/>
      <w:r w:rsidRPr="00D35449">
        <w:rPr>
          <w:rStyle w:val="21"/>
          <w:b/>
          <w:i/>
          <w:color w:val="000000"/>
          <w:sz w:val="24"/>
          <w:szCs w:val="24"/>
        </w:rPr>
        <w:t>Мачинского сельсовета Тамалинского района Пензенской области</w:t>
      </w:r>
    </w:p>
    <w:p w:rsidR="00310AF8" w:rsidRDefault="00310AF8" w:rsidP="00B10FFF">
      <w:pPr>
        <w:pStyle w:val="BodyText3"/>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B10FFF">
        <w:rPr>
          <w:rFonts w:ascii="Times New Roman" w:hAnsi="Times New Roman" w:cs="Times New Roman"/>
          <w:sz w:val="24"/>
          <w:szCs w:val="24"/>
        </w:rPr>
        <w:t xml:space="preserve">Муниципальное образование – Мачинский сельсовет в новых границах создан </w:t>
      </w:r>
      <w:r>
        <w:rPr>
          <w:rFonts w:ascii="Times New Roman" w:hAnsi="Times New Roman" w:cs="Times New Roman"/>
          <w:sz w:val="24"/>
          <w:szCs w:val="24"/>
        </w:rPr>
        <w:t xml:space="preserve">от объединения двух сельсоветов Мачинского и Григорьевского </w:t>
      </w:r>
      <w:r w:rsidRPr="00B10FFF">
        <w:rPr>
          <w:rFonts w:ascii="Times New Roman" w:hAnsi="Times New Roman" w:cs="Times New Roman"/>
          <w:sz w:val="24"/>
          <w:szCs w:val="24"/>
        </w:rPr>
        <w:t>в соответствии с Законом Пензенской области от 15 сентября 2010 № 1945-ЗПО «О преобразовании отдельных муниципальных образований Пензенской области и Законом Пензенской области от 15 сентября 2010 № 1946-ЗПО «О внесении изменений в Закон Пензенской области «О границах муниципальных образований Пензенской облас</w:t>
      </w:r>
      <w:r>
        <w:rPr>
          <w:rFonts w:ascii="Times New Roman" w:hAnsi="Times New Roman" w:cs="Times New Roman"/>
          <w:sz w:val="24"/>
          <w:szCs w:val="24"/>
        </w:rPr>
        <w:t xml:space="preserve">ти  </w:t>
      </w:r>
    </w:p>
    <w:p w:rsidR="00310AF8" w:rsidRPr="00B10FFF" w:rsidRDefault="00310AF8" w:rsidP="004259A1">
      <w:pPr>
        <w:pStyle w:val="BodyText3"/>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B10FFF">
        <w:rPr>
          <w:rFonts w:ascii="Times New Roman" w:hAnsi="Times New Roman" w:cs="Times New Roman"/>
          <w:sz w:val="24"/>
          <w:szCs w:val="24"/>
        </w:rPr>
        <w:t xml:space="preserve">Мачинский сельсовет расположен в северо-восточной части Тамалинского района </w:t>
      </w:r>
      <w:r>
        <w:rPr>
          <w:rFonts w:ascii="Times New Roman" w:hAnsi="Times New Roman" w:cs="Times New Roman"/>
          <w:sz w:val="24"/>
          <w:szCs w:val="24"/>
        </w:rPr>
        <w:t>П</w:t>
      </w:r>
      <w:r w:rsidRPr="00B10FFF">
        <w:rPr>
          <w:rFonts w:ascii="Times New Roman" w:hAnsi="Times New Roman" w:cs="Times New Roman"/>
          <w:sz w:val="24"/>
          <w:szCs w:val="24"/>
        </w:rPr>
        <w:t xml:space="preserve">ензенской области. </w:t>
      </w:r>
    </w:p>
    <w:p w:rsidR="00310AF8" w:rsidRPr="00B10FFF" w:rsidRDefault="00310AF8" w:rsidP="00B10FFF">
      <w:pPr>
        <w:jc w:val="both"/>
        <w:rPr>
          <w:rFonts w:ascii="Times New Roman" w:hAnsi="Times New Roman" w:cs="Times New Roman"/>
        </w:rPr>
      </w:pPr>
      <w:r>
        <w:rPr>
          <w:rFonts w:ascii="Times New Roman" w:hAnsi="Times New Roman" w:cs="Times New Roman"/>
        </w:rPr>
        <w:t xml:space="preserve">      </w:t>
      </w:r>
      <w:r w:rsidRPr="00B10FFF">
        <w:rPr>
          <w:rFonts w:ascii="Times New Roman" w:hAnsi="Times New Roman" w:cs="Times New Roman"/>
        </w:rPr>
        <w:t xml:space="preserve">Территория сельсовета </w:t>
      </w:r>
      <w:r w:rsidRPr="00B10FFF">
        <w:rPr>
          <w:rFonts w:ascii="Times New Roman" w:hAnsi="Times New Roman" w:cs="Times New Roman"/>
          <w:bCs/>
        </w:rPr>
        <w:t>состоит из единого массива, вытянутого с юго-запада на северо-восток. Мачинский сельсовет</w:t>
      </w:r>
      <w:r w:rsidRPr="00B10FFF">
        <w:rPr>
          <w:rFonts w:ascii="Times New Roman" w:hAnsi="Times New Roman" w:cs="Times New Roman"/>
        </w:rPr>
        <w:t xml:space="preserve"> граничит на севере с Белинским, на востоке с Бековским районами Пензенской области, на юго-западе с Вишневским и на северо-западе с Волчевражским сельсоветами Тамалинского района. </w:t>
      </w:r>
    </w:p>
    <w:p w:rsidR="00310AF8" w:rsidRPr="00B10FFF" w:rsidRDefault="00310AF8" w:rsidP="00B10FFF">
      <w:pPr>
        <w:pStyle w:val="BodyText"/>
        <w:tabs>
          <w:tab w:val="left" w:pos="540"/>
        </w:tabs>
        <w:rPr>
          <w:bCs/>
          <w:sz w:val="24"/>
          <w:szCs w:val="24"/>
        </w:rPr>
      </w:pPr>
      <w:r w:rsidRPr="00B10FFF">
        <w:rPr>
          <w:bCs/>
          <w:sz w:val="24"/>
          <w:szCs w:val="24"/>
        </w:rPr>
        <w:t xml:space="preserve">  </w:t>
      </w:r>
      <w:r w:rsidRPr="00B10FFF">
        <w:rPr>
          <w:sz w:val="24"/>
          <w:szCs w:val="24"/>
        </w:rPr>
        <w:t xml:space="preserve">      Общая площадь сельсовета составляет </w:t>
      </w:r>
      <w:smartTag w:uri="urn:schemas-microsoft-com:office:smarttags" w:element="metricconverter">
        <w:smartTagPr>
          <w:attr w:name="ProductID" w:val="13097,1 га"/>
        </w:smartTagPr>
        <w:r w:rsidRPr="00B10FFF">
          <w:rPr>
            <w:bCs/>
            <w:sz w:val="24"/>
            <w:szCs w:val="24"/>
          </w:rPr>
          <w:t>13097,1</w:t>
        </w:r>
        <w:r w:rsidRPr="00B10FFF">
          <w:rPr>
            <w:sz w:val="24"/>
            <w:szCs w:val="24"/>
          </w:rPr>
          <w:t xml:space="preserve"> га</w:t>
        </w:r>
      </w:smartTag>
      <w:r w:rsidRPr="00B10FFF">
        <w:rPr>
          <w:bCs/>
          <w:sz w:val="24"/>
          <w:szCs w:val="24"/>
        </w:rPr>
        <w:t>.</w:t>
      </w:r>
    </w:p>
    <w:p w:rsidR="00310AF8" w:rsidRPr="00B10FFF" w:rsidRDefault="00310AF8" w:rsidP="00B10FFF">
      <w:pPr>
        <w:ind w:firstLine="540"/>
        <w:jc w:val="both"/>
        <w:rPr>
          <w:rFonts w:ascii="Times New Roman" w:hAnsi="Times New Roman" w:cs="Times New Roman"/>
        </w:rPr>
      </w:pPr>
      <w:r w:rsidRPr="00B10FFF">
        <w:rPr>
          <w:rFonts w:ascii="Times New Roman" w:hAnsi="Times New Roman" w:cs="Times New Roman"/>
        </w:rPr>
        <w:t>На территории сельсовета находятся десять населенных пункта д. Санниковка, с. Мача, с. Большая Корневка, с. Григорьевка, с. Плетневка, п. Новая Варейка, д. Новая Ростовка, д. Васильевка, д. Мосолово и п. Ров.</w:t>
      </w:r>
    </w:p>
    <w:p w:rsidR="00310AF8" w:rsidRPr="00B10FFF" w:rsidRDefault="00310AF8" w:rsidP="00B10FFF">
      <w:pPr>
        <w:ind w:firstLine="540"/>
        <w:jc w:val="both"/>
        <w:rPr>
          <w:rFonts w:ascii="Times New Roman" w:hAnsi="Times New Roman" w:cs="Times New Roman"/>
        </w:rPr>
      </w:pPr>
      <w:r w:rsidRPr="00B10FFF">
        <w:rPr>
          <w:rFonts w:ascii="Times New Roman" w:hAnsi="Times New Roman" w:cs="Times New Roman"/>
        </w:rPr>
        <w:t xml:space="preserve">Административным центром муниципального образования является д. Санниковка. Общая площадь населенных пунктов составляет </w:t>
      </w:r>
      <w:smartTag w:uri="urn:schemas-microsoft-com:office:smarttags" w:element="metricconverter">
        <w:smartTagPr>
          <w:attr w:name="ProductID" w:val="575,6 га"/>
        </w:smartTagPr>
        <w:r w:rsidRPr="00B10FFF">
          <w:rPr>
            <w:rFonts w:ascii="Times New Roman" w:hAnsi="Times New Roman" w:cs="Times New Roman"/>
          </w:rPr>
          <w:t>575,6 га</w:t>
        </w:r>
      </w:smartTag>
      <w:r w:rsidRPr="00B10FFF">
        <w:rPr>
          <w:rFonts w:ascii="Times New Roman" w:hAnsi="Times New Roman" w:cs="Times New Roman"/>
        </w:rPr>
        <w:t>.</w:t>
      </w:r>
    </w:p>
    <w:p w:rsidR="00310AF8" w:rsidRPr="00B10FFF" w:rsidRDefault="00310AF8" w:rsidP="00B10FFF">
      <w:pPr>
        <w:pStyle w:val="BodyText"/>
        <w:tabs>
          <w:tab w:val="left" w:pos="540"/>
        </w:tabs>
        <w:rPr>
          <w:sz w:val="24"/>
          <w:szCs w:val="24"/>
        </w:rPr>
      </w:pPr>
      <w:r w:rsidRPr="00B10FFF">
        <w:rPr>
          <w:bCs/>
          <w:sz w:val="24"/>
          <w:szCs w:val="24"/>
        </w:rPr>
        <w:t xml:space="preserve">        Расстояние от д. Санниковка до административного центра – р.п. Тамала </w:t>
      </w:r>
      <w:smartTag w:uri="urn:schemas-microsoft-com:office:smarttags" w:element="metricconverter">
        <w:smartTagPr>
          <w:attr w:name="ProductID" w:val="29 км"/>
        </w:smartTagPr>
        <w:r w:rsidRPr="00B10FFF">
          <w:rPr>
            <w:bCs/>
            <w:sz w:val="24"/>
            <w:szCs w:val="24"/>
          </w:rPr>
          <w:t>29 км</w:t>
        </w:r>
      </w:smartTag>
      <w:r w:rsidRPr="00B10FFF">
        <w:rPr>
          <w:bCs/>
          <w:sz w:val="24"/>
          <w:szCs w:val="24"/>
        </w:rPr>
        <w:t xml:space="preserve">, до областного центра – г. Пензы </w:t>
      </w:r>
      <w:smartTag w:uri="urn:schemas-microsoft-com:office:smarttags" w:element="metricconverter">
        <w:smartTagPr>
          <w:attr w:name="ProductID" w:val="170 км"/>
        </w:smartTagPr>
        <w:r w:rsidRPr="00B10FFF">
          <w:rPr>
            <w:bCs/>
            <w:sz w:val="24"/>
            <w:szCs w:val="24"/>
          </w:rPr>
          <w:t>170 км</w:t>
        </w:r>
      </w:smartTag>
      <w:r w:rsidRPr="00B10FFF">
        <w:rPr>
          <w:bCs/>
          <w:sz w:val="24"/>
          <w:szCs w:val="24"/>
        </w:rPr>
        <w:t xml:space="preserve">. </w:t>
      </w:r>
      <w:r w:rsidRPr="00B10FFF">
        <w:rPr>
          <w:sz w:val="24"/>
          <w:szCs w:val="24"/>
        </w:rPr>
        <w:t>Ближайшая железнодорожная станция находится в р.п. Тамала.</w:t>
      </w:r>
    </w:p>
    <w:p w:rsidR="00310AF8" w:rsidRDefault="00310AF8" w:rsidP="00B10FFF">
      <w:pPr>
        <w:pStyle w:val="12"/>
        <w:spacing w:line="240" w:lineRule="auto"/>
        <w:jc w:val="both"/>
        <w:rPr>
          <w:b/>
        </w:rPr>
      </w:pPr>
    </w:p>
    <w:p w:rsidR="00310AF8" w:rsidRDefault="00310AF8" w:rsidP="00B10FFF">
      <w:pPr>
        <w:pStyle w:val="12"/>
        <w:spacing w:line="240" w:lineRule="auto"/>
        <w:jc w:val="both"/>
        <w:rPr>
          <w:b/>
        </w:rPr>
      </w:pPr>
      <w:r w:rsidRPr="0052300F">
        <w:rPr>
          <w:b/>
        </w:rPr>
        <w:t>Климат</w:t>
      </w:r>
    </w:p>
    <w:p w:rsidR="00310AF8" w:rsidRDefault="00310AF8" w:rsidP="00B10FFF">
      <w:pPr>
        <w:pStyle w:val="12"/>
        <w:spacing w:line="240" w:lineRule="auto"/>
        <w:jc w:val="both"/>
        <w:rPr>
          <w:b/>
        </w:rPr>
      </w:pPr>
    </w:p>
    <w:p w:rsidR="00310AF8" w:rsidRPr="00DF0E6D" w:rsidRDefault="00310AF8" w:rsidP="00DF0E6D">
      <w:pPr>
        <w:pStyle w:val="BodyText3"/>
        <w:ind w:firstLine="567"/>
        <w:rPr>
          <w:rFonts w:ascii="Times New Roman" w:hAnsi="Times New Roman" w:cs="Times New Roman"/>
          <w:sz w:val="24"/>
          <w:szCs w:val="24"/>
        </w:rPr>
      </w:pPr>
      <w:r w:rsidRPr="00DF0E6D">
        <w:rPr>
          <w:rFonts w:ascii="Times New Roman" w:hAnsi="Times New Roman" w:cs="Times New Roman"/>
          <w:sz w:val="24"/>
          <w:szCs w:val="24"/>
        </w:rPr>
        <w:t>По своему географическому положению территория Мачинского сельсовета входит в зону лесостепи с умеренно – континентальным климатом, значительными годовыми и суточными колебаниями температуры воздуха и почвы.</w:t>
      </w:r>
    </w:p>
    <w:p w:rsidR="00310AF8" w:rsidRPr="00DF0E6D" w:rsidRDefault="00310AF8" w:rsidP="00DF0E6D">
      <w:pPr>
        <w:pStyle w:val="BodyText2"/>
        <w:ind w:firstLine="567"/>
        <w:jc w:val="both"/>
        <w:rPr>
          <w:sz w:val="24"/>
          <w:szCs w:val="24"/>
        </w:rPr>
      </w:pPr>
      <w:r w:rsidRPr="00DF0E6D">
        <w:rPr>
          <w:sz w:val="24"/>
          <w:szCs w:val="24"/>
        </w:rPr>
        <w:t>Средняя температура летом составляет +</w:t>
      </w:r>
      <w:smartTag w:uri="urn:schemas-microsoft-com:office:smarttags" w:element="metricconverter">
        <w:smartTagPr>
          <w:attr w:name="ProductID" w:val="20 C"/>
        </w:smartTagPr>
        <w:r w:rsidRPr="00DF0E6D">
          <w:rPr>
            <w:sz w:val="24"/>
            <w:szCs w:val="24"/>
          </w:rPr>
          <w:t xml:space="preserve">20 </w:t>
        </w:r>
        <w:r w:rsidRPr="00DF0E6D">
          <w:rPr>
            <w:sz w:val="24"/>
            <w:szCs w:val="24"/>
            <w:lang w:val="en-US"/>
          </w:rPr>
          <w:t>C</w:t>
        </w:r>
      </w:smartTag>
      <w:r w:rsidRPr="00DF0E6D">
        <w:rPr>
          <w:sz w:val="24"/>
          <w:szCs w:val="24"/>
        </w:rPr>
        <w:t>, зимой -13</w:t>
      </w:r>
      <w:r w:rsidRPr="00DF0E6D">
        <w:rPr>
          <w:sz w:val="24"/>
          <w:szCs w:val="24"/>
        </w:rPr>
        <w:sym w:font="Symbol" w:char="F0B0"/>
      </w:r>
      <w:r w:rsidRPr="00DF0E6D">
        <w:rPr>
          <w:sz w:val="24"/>
          <w:szCs w:val="24"/>
          <w:lang w:val="en-US"/>
        </w:rPr>
        <w:t>C</w:t>
      </w:r>
      <w:r w:rsidRPr="00DF0E6D">
        <w:rPr>
          <w:sz w:val="24"/>
          <w:szCs w:val="24"/>
        </w:rPr>
        <w:t xml:space="preserve">. Средняя продолжительность безморозного периода – 133 дней. Среднегодовая норма осадков – 520 мм, </w:t>
      </w:r>
      <w:r w:rsidRPr="00DF0E6D">
        <w:rPr>
          <w:bCs/>
          <w:sz w:val="24"/>
          <w:szCs w:val="24"/>
        </w:rPr>
        <w:t>за вегетационный период - от 210 до 220 мм. Среднегодовая норма солнечных дней-112.</w:t>
      </w:r>
    </w:p>
    <w:p w:rsidR="00310AF8" w:rsidRPr="00DF0E6D" w:rsidRDefault="00310AF8" w:rsidP="00DF0E6D">
      <w:pPr>
        <w:pStyle w:val="BodyText3"/>
        <w:ind w:firstLine="567"/>
        <w:rPr>
          <w:rFonts w:ascii="Times New Roman" w:hAnsi="Times New Roman" w:cs="Times New Roman"/>
          <w:sz w:val="24"/>
          <w:szCs w:val="24"/>
        </w:rPr>
      </w:pPr>
      <w:r w:rsidRPr="00DF0E6D">
        <w:rPr>
          <w:rFonts w:ascii="Times New Roman" w:hAnsi="Times New Roman" w:cs="Times New Roman"/>
          <w:bCs/>
          <w:sz w:val="24"/>
          <w:szCs w:val="24"/>
        </w:rPr>
        <w:t xml:space="preserve">Продолжительность снежного покрова — 131 день. </w:t>
      </w:r>
      <w:r w:rsidRPr="00DF0E6D">
        <w:rPr>
          <w:rFonts w:ascii="Times New Roman" w:hAnsi="Times New Roman" w:cs="Times New Roman"/>
          <w:sz w:val="24"/>
          <w:szCs w:val="24"/>
        </w:rPr>
        <w:t>Грунт зимой промерзает на глубину от 1 м до 1,5 м, а в отдельные годы - до 2,0 м. Снежный покров достигает на открытых местах до 32 см,  на защищенных – до 60 см и более.</w:t>
      </w:r>
    </w:p>
    <w:p w:rsidR="00310AF8" w:rsidRPr="00DF0E6D" w:rsidRDefault="00310AF8" w:rsidP="00DF0E6D">
      <w:pPr>
        <w:pStyle w:val="BodyText"/>
        <w:tabs>
          <w:tab w:val="left" w:pos="540"/>
        </w:tabs>
        <w:ind w:firstLine="567"/>
        <w:jc w:val="left"/>
        <w:rPr>
          <w:bCs/>
          <w:sz w:val="24"/>
          <w:szCs w:val="24"/>
        </w:rPr>
      </w:pPr>
      <w:r w:rsidRPr="00DF0E6D">
        <w:rPr>
          <w:sz w:val="24"/>
          <w:szCs w:val="24"/>
        </w:rPr>
        <w:t>Преобладающее направление ветров в летний период юго-западное  и западное, зимой -  юго-западное и южное.</w:t>
      </w:r>
      <w:r w:rsidRPr="00DF0E6D">
        <w:rPr>
          <w:bCs/>
          <w:sz w:val="24"/>
          <w:szCs w:val="24"/>
        </w:rPr>
        <w:t xml:space="preserve"> Средняя скорость ветра в приземном слое 3,7-4,8 м/с.</w:t>
      </w:r>
    </w:p>
    <w:p w:rsidR="00310AF8" w:rsidRPr="00DF0E6D" w:rsidRDefault="00310AF8" w:rsidP="00DF0E6D">
      <w:pPr>
        <w:pStyle w:val="BodyText2"/>
        <w:tabs>
          <w:tab w:val="left" w:pos="540"/>
          <w:tab w:val="left" w:pos="900"/>
        </w:tabs>
        <w:ind w:firstLine="567"/>
        <w:jc w:val="both"/>
        <w:rPr>
          <w:sz w:val="24"/>
          <w:szCs w:val="24"/>
        </w:rPr>
      </w:pPr>
      <w:r w:rsidRPr="00DF0E6D">
        <w:rPr>
          <w:sz w:val="24"/>
          <w:szCs w:val="24"/>
        </w:rPr>
        <w:t>В целом климатические условия благоприятны для сельского хозяйства, но в отдельные годы значительный ущерб сельскому хозяйству наносят заморозки, ливневый характер выпадения осадков, засуха. Климатические условия не создают препятствий для проживания населения, для развития рекреации.</w:t>
      </w:r>
    </w:p>
    <w:p w:rsidR="00310AF8" w:rsidRPr="00204EA7" w:rsidRDefault="00310AF8" w:rsidP="0052300F">
      <w:pPr>
        <w:pStyle w:val="Heading2"/>
        <w:keepNext w:val="0"/>
        <w:spacing w:line="360" w:lineRule="auto"/>
        <w:ind w:firstLine="567"/>
        <w:jc w:val="both"/>
        <w:rPr>
          <w:rFonts w:ascii="Times New Roman" w:hAnsi="Times New Roman"/>
          <w:i w:val="0"/>
          <w:sz w:val="24"/>
          <w:szCs w:val="24"/>
        </w:rPr>
      </w:pPr>
      <w:bookmarkStart w:id="8" w:name="_Toc419208363"/>
      <w:r w:rsidRPr="00204EA7">
        <w:rPr>
          <w:rFonts w:ascii="Times New Roman" w:hAnsi="Times New Roman"/>
          <w:i w:val="0"/>
          <w:sz w:val="24"/>
          <w:szCs w:val="24"/>
        </w:rPr>
        <w:t>Рельеф</w:t>
      </w:r>
      <w:bookmarkEnd w:id="8"/>
    </w:p>
    <w:p w:rsidR="00310AF8" w:rsidRPr="00DF0E6D" w:rsidRDefault="00310AF8" w:rsidP="00DF0E6D">
      <w:pPr>
        <w:pStyle w:val="BodyText"/>
        <w:tabs>
          <w:tab w:val="left" w:pos="540"/>
        </w:tabs>
        <w:ind w:firstLine="567"/>
        <w:rPr>
          <w:bCs/>
          <w:sz w:val="24"/>
          <w:szCs w:val="24"/>
        </w:rPr>
      </w:pPr>
      <w:bookmarkStart w:id="9" w:name="_Toc419208364"/>
      <w:r w:rsidRPr="00DF0E6D">
        <w:rPr>
          <w:bCs/>
          <w:sz w:val="24"/>
          <w:szCs w:val="24"/>
        </w:rPr>
        <w:t>Территория сельсовета представляет собой волнистую равнину, пересеченную оврагами и балками. Рельеф в основном носит явно выраженный эрозионный характер и тем самым способствует интенсивному развитию плоскостной и линейной эрозии.</w:t>
      </w:r>
    </w:p>
    <w:p w:rsidR="00310AF8" w:rsidRPr="00DF0E6D" w:rsidRDefault="00310AF8" w:rsidP="00DF0E6D">
      <w:pPr>
        <w:pStyle w:val="BodyText2"/>
        <w:tabs>
          <w:tab w:val="left" w:pos="540"/>
          <w:tab w:val="left" w:pos="900"/>
        </w:tabs>
        <w:ind w:firstLine="567"/>
        <w:jc w:val="both"/>
        <w:rPr>
          <w:sz w:val="24"/>
          <w:szCs w:val="24"/>
        </w:rPr>
      </w:pPr>
      <w:r w:rsidRPr="00DF0E6D">
        <w:rPr>
          <w:sz w:val="24"/>
          <w:szCs w:val="24"/>
        </w:rPr>
        <w:t>По условиям рельефа территория сельсовета пригодна для механизированной обработки и уборки урожая сложными сельскохозяйственными машинами, за исключением отдельных участков вдоль оврагов и балок, где выражены процессы эрозии.</w:t>
      </w:r>
    </w:p>
    <w:p w:rsidR="00310AF8" w:rsidRDefault="00310AF8" w:rsidP="0052300F">
      <w:pPr>
        <w:pStyle w:val="Heading2"/>
        <w:keepNext w:val="0"/>
        <w:spacing w:line="360" w:lineRule="auto"/>
        <w:ind w:firstLine="567"/>
        <w:jc w:val="both"/>
        <w:rPr>
          <w:rFonts w:ascii="Times New Roman" w:hAnsi="Times New Roman"/>
          <w:i w:val="0"/>
          <w:sz w:val="24"/>
          <w:szCs w:val="24"/>
        </w:rPr>
      </w:pPr>
      <w:r w:rsidRPr="000614D7">
        <w:rPr>
          <w:rFonts w:ascii="Times New Roman" w:hAnsi="Times New Roman"/>
          <w:i w:val="0"/>
          <w:sz w:val="24"/>
          <w:szCs w:val="24"/>
        </w:rPr>
        <w:t>Гидрология и гидрография</w:t>
      </w:r>
      <w:bookmarkEnd w:id="9"/>
    </w:p>
    <w:p w:rsidR="00310AF8" w:rsidRPr="00DF0E6D" w:rsidRDefault="00310AF8" w:rsidP="00DF0E6D">
      <w:pPr>
        <w:pStyle w:val="BodyText2"/>
        <w:tabs>
          <w:tab w:val="left" w:pos="540"/>
        </w:tabs>
        <w:ind w:firstLine="567"/>
        <w:jc w:val="both"/>
        <w:rPr>
          <w:sz w:val="24"/>
          <w:szCs w:val="24"/>
        </w:rPr>
      </w:pPr>
      <w:r w:rsidRPr="00DF0E6D">
        <w:rPr>
          <w:sz w:val="24"/>
          <w:szCs w:val="24"/>
        </w:rPr>
        <w:t>Гидрографическая сеть представлена рекой Большая Мача, многочисленными ручьями, протекающими по днищам оврагов и балок и искусственными водоемами.</w:t>
      </w:r>
    </w:p>
    <w:p w:rsidR="00310AF8" w:rsidRPr="00DF0E6D" w:rsidRDefault="00310AF8" w:rsidP="00DF0E6D">
      <w:pPr>
        <w:pStyle w:val="BodyText2"/>
        <w:tabs>
          <w:tab w:val="left" w:pos="540"/>
        </w:tabs>
        <w:ind w:firstLine="567"/>
        <w:jc w:val="both"/>
        <w:rPr>
          <w:sz w:val="24"/>
          <w:szCs w:val="24"/>
        </w:rPr>
      </w:pPr>
      <w:r w:rsidRPr="00DF0E6D">
        <w:rPr>
          <w:sz w:val="24"/>
          <w:szCs w:val="24"/>
        </w:rPr>
        <w:t>По данным государственного водного реестра России река Большая Мача относится к Донскму бассейновому округу.</w:t>
      </w:r>
    </w:p>
    <w:p w:rsidR="00310AF8" w:rsidRPr="00DF0E6D" w:rsidRDefault="00310AF8" w:rsidP="00DF0E6D">
      <w:pPr>
        <w:pStyle w:val="BodyText"/>
        <w:tabs>
          <w:tab w:val="left" w:pos="540"/>
        </w:tabs>
        <w:ind w:firstLine="567"/>
        <w:rPr>
          <w:sz w:val="24"/>
          <w:szCs w:val="24"/>
        </w:rPr>
      </w:pPr>
      <w:r w:rsidRPr="00DF0E6D">
        <w:rPr>
          <w:sz w:val="24"/>
          <w:szCs w:val="24"/>
        </w:rPr>
        <w:t>Река Большая Мача протекает в юго-западной части территории Мачинского сельсовета и течет с юга на север. Река имеет хорошо разработанное русло с ассиметричными берегами, небольшую пойму и спокойное течение. Устье реки находится в 26 км по левому берегу реки Чембар. Протяженность реки – 53 км, площадь водосборного бассейна 410 км². Протяженность реки по территории Мачинского сельсовета - 15,3 км.</w:t>
      </w:r>
    </w:p>
    <w:p w:rsidR="00310AF8" w:rsidRPr="00DF0E6D" w:rsidRDefault="00310AF8" w:rsidP="00DF0E6D">
      <w:pPr>
        <w:pStyle w:val="BodyText"/>
        <w:tabs>
          <w:tab w:val="left" w:pos="540"/>
        </w:tabs>
        <w:ind w:firstLine="567"/>
        <w:rPr>
          <w:sz w:val="24"/>
          <w:szCs w:val="24"/>
        </w:rPr>
      </w:pPr>
      <w:r w:rsidRPr="00DF0E6D">
        <w:rPr>
          <w:sz w:val="24"/>
          <w:szCs w:val="24"/>
        </w:rPr>
        <w:t xml:space="preserve">Пойма  почти не развита. Русло не  глубокое, узкое и полностью закустаренное ивой, ольхой, березой. </w:t>
      </w:r>
    </w:p>
    <w:p w:rsidR="00310AF8" w:rsidRPr="00DF0E6D" w:rsidRDefault="00310AF8" w:rsidP="00DF0E6D">
      <w:pPr>
        <w:pStyle w:val="BodyText"/>
        <w:tabs>
          <w:tab w:val="left" w:pos="540"/>
        </w:tabs>
        <w:ind w:firstLine="567"/>
        <w:rPr>
          <w:bCs/>
          <w:sz w:val="24"/>
          <w:szCs w:val="24"/>
        </w:rPr>
      </w:pPr>
      <w:r w:rsidRPr="00DF0E6D">
        <w:rPr>
          <w:sz w:val="24"/>
          <w:szCs w:val="24"/>
        </w:rPr>
        <w:t>Основные источники питания реки – подземные воды, дождевые  и талые воды</w:t>
      </w:r>
      <w:r w:rsidRPr="00DF0E6D">
        <w:rPr>
          <w:bCs/>
          <w:sz w:val="24"/>
          <w:szCs w:val="24"/>
        </w:rPr>
        <w:t>. Средняя продолжительность половодья составляет 20-30 дней.</w:t>
      </w:r>
    </w:p>
    <w:p w:rsidR="00310AF8" w:rsidRPr="00DF0E6D" w:rsidRDefault="00310AF8" w:rsidP="00DF0E6D">
      <w:pPr>
        <w:pStyle w:val="BodyText"/>
        <w:tabs>
          <w:tab w:val="left" w:pos="540"/>
        </w:tabs>
        <w:ind w:firstLine="567"/>
        <w:rPr>
          <w:bCs/>
          <w:sz w:val="24"/>
          <w:szCs w:val="24"/>
        </w:rPr>
      </w:pPr>
      <w:r w:rsidRPr="00DF0E6D">
        <w:rPr>
          <w:bCs/>
          <w:sz w:val="24"/>
          <w:szCs w:val="24"/>
        </w:rPr>
        <w:t>Время начала ледостава — последняя декада ноября и первая декада декабря.</w:t>
      </w:r>
    </w:p>
    <w:p w:rsidR="00310AF8" w:rsidRPr="00DF0E6D" w:rsidRDefault="00310AF8" w:rsidP="00DF0E6D">
      <w:pPr>
        <w:pStyle w:val="BodyText"/>
        <w:tabs>
          <w:tab w:val="left" w:pos="540"/>
        </w:tabs>
        <w:ind w:firstLine="567"/>
        <w:rPr>
          <w:bCs/>
          <w:sz w:val="24"/>
          <w:szCs w:val="24"/>
        </w:rPr>
      </w:pPr>
      <w:r w:rsidRPr="00DF0E6D">
        <w:rPr>
          <w:bCs/>
          <w:sz w:val="24"/>
          <w:szCs w:val="24"/>
        </w:rPr>
        <w:t>Время вскрытия рек — первая декада апреля.</w:t>
      </w:r>
    </w:p>
    <w:p w:rsidR="00310AF8" w:rsidRPr="00DF0E6D" w:rsidRDefault="00310AF8" w:rsidP="00DF0E6D">
      <w:pPr>
        <w:pStyle w:val="BodyText2"/>
        <w:ind w:firstLine="567"/>
        <w:jc w:val="both"/>
        <w:rPr>
          <w:sz w:val="24"/>
          <w:szCs w:val="24"/>
        </w:rPr>
      </w:pPr>
      <w:r w:rsidRPr="00DF0E6D">
        <w:rPr>
          <w:sz w:val="24"/>
          <w:szCs w:val="24"/>
        </w:rPr>
        <w:t>Вода естественных источников используется для бытовых нужд и водопоя скота.</w:t>
      </w:r>
    </w:p>
    <w:p w:rsidR="00310AF8" w:rsidRPr="000614D7" w:rsidRDefault="00310AF8" w:rsidP="0052300F">
      <w:pPr>
        <w:pStyle w:val="Heading2"/>
        <w:keepNext w:val="0"/>
        <w:spacing w:line="360" w:lineRule="auto"/>
        <w:ind w:firstLine="567"/>
        <w:jc w:val="both"/>
        <w:rPr>
          <w:rFonts w:ascii="Times New Roman" w:hAnsi="Times New Roman"/>
          <w:i w:val="0"/>
          <w:sz w:val="24"/>
          <w:szCs w:val="24"/>
        </w:rPr>
      </w:pPr>
      <w:r w:rsidRPr="000614D7">
        <w:rPr>
          <w:rFonts w:ascii="Times New Roman" w:hAnsi="Times New Roman"/>
          <w:i w:val="0"/>
          <w:sz w:val="24"/>
          <w:szCs w:val="24"/>
        </w:rPr>
        <w:t>Геологическое строение территории</w:t>
      </w:r>
    </w:p>
    <w:p w:rsidR="00310AF8" w:rsidRDefault="00310AF8" w:rsidP="00DF0E6D">
      <w:pPr>
        <w:pStyle w:val="BodyText2"/>
        <w:tabs>
          <w:tab w:val="left" w:pos="540"/>
        </w:tabs>
        <w:ind w:firstLine="567"/>
        <w:jc w:val="both"/>
        <w:rPr>
          <w:sz w:val="24"/>
        </w:rPr>
      </w:pPr>
      <w:r>
        <w:rPr>
          <w:sz w:val="24"/>
        </w:rPr>
        <w:t>Преобладающими почвами являются черноземы выщелоченные, типичные среднегумусные среднемощные и мощные легкосуглинистого механического состава</w:t>
      </w:r>
    </w:p>
    <w:p w:rsidR="00310AF8" w:rsidRDefault="00310AF8" w:rsidP="00DF0E6D">
      <w:pPr>
        <w:pStyle w:val="BodyText2"/>
        <w:tabs>
          <w:tab w:val="left" w:pos="540"/>
        </w:tabs>
        <w:ind w:firstLine="567"/>
        <w:jc w:val="both"/>
        <w:rPr>
          <w:sz w:val="24"/>
        </w:rPr>
      </w:pPr>
      <w:r>
        <w:rPr>
          <w:sz w:val="24"/>
        </w:rPr>
        <w:t>Содержание гумуса колеблется от 5,5 до 10 %.</w:t>
      </w:r>
    </w:p>
    <w:p w:rsidR="00310AF8" w:rsidRDefault="00310AF8" w:rsidP="00DF0E6D">
      <w:pPr>
        <w:pStyle w:val="BodyText2"/>
        <w:tabs>
          <w:tab w:val="left" w:pos="540"/>
        </w:tabs>
        <w:ind w:firstLine="567"/>
        <w:jc w:val="both"/>
        <w:rPr>
          <w:sz w:val="24"/>
        </w:rPr>
      </w:pPr>
      <w:r>
        <w:rPr>
          <w:sz w:val="24"/>
        </w:rPr>
        <w:t>Почвы, вовлеченные в сельскохозяйственный оборот, нуждаются в постоянном улучшении и для поддержания плодородия необходимо проведение агротехнических мероприятий.</w:t>
      </w:r>
    </w:p>
    <w:p w:rsidR="00310AF8" w:rsidRDefault="00310AF8" w:rsidP="00DF0E6D">
      <w:pPr>
        <w:pStyle w:val="BodyTextIndent"/>
      </w:pPr>
      <w:r>
        <w:t>П</w:t>
      </w:r>
      <w:r w:rsidRPr="00F856F4">
        <w:t>о сво</w:t>
      </w:r>
      <w:r>
        <w:t>им природным свойствам почвы сельсовета</w:t>
      </w:r>
      <w:r w:rsidRPr="00F856F4">
        <w:t xml:space="preserve"> вполне пригодн</w:t>
      </w:r>
      <w:r>
        <w:t xml:space="preserve">ы для возделывания </w:t>
      </w:r>
      <w:r w:rsidRPr="00F856F4">
        <w:t xml:space="preserve"> культур</w:t>
      </w:r>
      <w:r>
        <w:t>.</w:t>
      </w:r>
      <w:r w:rsidRPr="00F856F4">
        <w:t xml:space="preserve"> </w:t>
      </w:r>
      <w:r>
        <w:t>Исключением являются смытые и намытые почвы оврагов и балок и заболоченные участки речных пойм.</w:t>
      </w:r>
    </w:p>
    <w:p w:rsidR="00310AF8" w:rsidRDefault="00310AF8" w:rsidP="00DF0E6D">
      <w:pPr>
        <w:pStyle w:val="BodyText2"/>
        <w:tabs>
          <w:tab w:val="left" w:pos="540"/>
        </w:tabs>
        <w:ind w:firstLine="567"/>
        <w:jc w:val="both"/>
        <w:rPr>
          <w:sz w:val="24"/>
        </w:rPr>
      </w:pPr>
      <w:r>
        <w:rPr>
          <w:sz w:val="24"/>
        </w:rPr>
        <w:t xml:space="preserve">Растительность </w:t>
      </w:r>
      <w:r w:rsidRPr="003651E5">
        <w:rPr>
          <w:sz w:val="24"/>
        </w:rPr>
        <w:t>представлен</w:t>
      </w:r>
      <w:r>
        <w:rPr>
          <w:sz w:val="24"/>
        </w:rPr>
        <w:t>а естественными кормовыми угодьями и древесно-кустарниковыми насаждениями. Древесная и кустарниковая растительность произрастает в лесополосах, по оврагам, поймам рек.</w:t>
      </w:r>
    </w:p>
    <w:p w:rsidR="00310AF8" w:rsidRDefault="00310AF8" w:rsidP="00DF0E6D">
      <w:pPr>
        <w:pStyle w:val="BodyText2"/>
        <w:tabs>
          <w:tab w:val="left" w:pos="540"/>
        </w:tabs>
        <w:ind w:firstLine="567"/>
        <w:jc w:val="both"/>
        <w:rPr>
          <w:sz w:val="24"/>
        </w:rPr>
      </w:pPr>
      <w:r>
        <w:rPr>
          <w:sz w:val="24"/>
        </w:rPr>
        <w:t>Травянистая растительность, сохранившаяся по склонам оврагов и балок,  представлена разноцветьем – звездчатка, герань луговая, полевица, пырей и прочими злаками и используется как естественные пастбища.</w:t>
      </w:r>
    </w:p>
    <w:p w:rsidR="00310AF8" w:rsidRDefault="00310AF8" w:rsidP="00DF0E6D">
      <w:pPr>
        <w:pStyle w:val="BodyText"/>
        <w:tabs>
          <w:tab w:val="left" w:pos="540"/>
        </w:tabs>
        <w:spacing w:line="360" w:lineRule="auto"/>
        <w:ind w:firstLine="567"/>
        <w:rPr>
          <w:bCs/>
        </w:rPr>
      </w:pPr>
      <w:r w:rsidRPr="00DF0E6D">
        <w:rPr>
          <w:bCs/>
          <w:sz w:val="24"/>
          <w:szCs w:val="24"/>
        </w:rPr>
        <w:t>Территория Мачинского сельсовета не обладает запасами лесных ресурсов</w:t>
      </w:r>
      <w:r>
        <w:rPr>
          <w:bCs/>
        </w:rPr>
        <w:t>.</w:t>
      </w:r>
    </w:p>
    <w:p w:rsidR="00310AF8" w:rsidRPr="00DF0E6D" w:rsidRDefault="00310AF8" w:rsidP="00DF0E6D">
      <w:pPr>
        <w:pStyle w:val="BodyText"/>
        <w:tabs>
          <w:tab w:val="left" w:pos="540"/>
        </w:tabs>
        <w:ind w:firstLine="567"/>
        <w:rPr>
          <w:bCs/>
          <w:sz w:val="24"/>
          <w:szCs w:val="24"/>
        </w:rPr>
      </w:pPr>
      <w:r w:rsidRPr="00DF0E6D">
        <w:rPr>
          <w:bCs/>
          <w:sz w:val="24"/>
          <w:szCs w:val="24"/>
        </w:rPr>
        <w:t>Полезные ископаемые, минеральные образования земной коры, химический состав которых позволяет использовать их в сфере материального производства для населения, связанные с осадочными породами, разрабатываются главным образом для строительных целей карьерным способом. На территории Мачинского сельсовета месторождений полезных ископаемых нет, кроме запасов глины и песка, которые используются для внутрихозяйственных нужд.</w:t>
      </w:r>
    </w:p>
    <w:p w:rsidR="00310AF8" w:rsidRPr="00DF0E6D" w:rsidRDefault="00310AF8" w:rsidP="00DF0E6D">
      <w:pPr>
        <w:pStyle w:val="Header"/>
        <w:tabs>
          <w:tab w:val="clear" w:pos="4677"/>
          <w:tab w:val="clear" w:pos="9355"/>
          <w:tab w:val="left" w:pos="540"/>
        </w:tabs>
        <w:ind w:firstLine="567"/>
        <w:jc w:val="both"/>
        <w:rPr>
          <w:rFonts w:ascii="Times New Roman" w:hAnsi="Times New Roman" w:cs="Times New Roman"/>
        </w:rPr>
      </w:pPr>
      <w:r w:rsidRPr="00DF0E6D">
        <w:rPr>
          <w:rFonts w:ascii="Times New Roman" w:hAnsi="Times New Roman" w:cs="Times New Roman"/>
        </w:rPr>
        <w:t>Основу рекреационного потенциала составляют река Мача и искусственные пруды.</w:t>
      </w:r>
    </w:p>
    <w:p w:rsidR="00310AF8" w:rsidRPr="00DF0E6D" w:rsidRDefault="00310AF8" w:rsidP="00DF0E6D">
      <w:pPr>
        <w:pStyle w:val="Header"/>
        <w:tabs>
          <w:tab w:val="clear" w:pos="4677"/>
          <w:tab w:val="clear" w:pos="9355"/>
          <w:tab w:val="left" w:pos="540"/>
        </w:tabs>
        <w:ind w:firstLine="567"/>
        <w:jc w:val="both"/>
        <w:rPr>
          <w:rFonts w:ascii="Times New Roman" w:hAnsi="Times New Roman" w:cs="Times New Roman"/>
          <w:bCs/>
        </w:rPr>
      </w:pPr>
      <w:r w:rsidRPr="00DF0E6D">
        <w:rPr>
          <w:rFonts w:ascii="Times New Roman" w:hAnsi="Times New Roman" w:cs="Times New Roman"/>
          <w:bCs/>
        </w:rPr>
        <w:t>В настоящие время обустроенных площадок для зоны отдыха населения не имеется.</w:t>
      </w:r>
    </w:p>
    <w:p w:rsidR="00310AF8" w:rsidRPr="000614D7" w:rsidRDefault="00310AF8" w:rsidP="0052300F">
      <w:pPr>
        <w:pStyle w:val="Heading2"/>
        <w:keepNext w:val="0"/>
        <w:spacing w:line="360" w:lineRule="auto"/>
        <w:ind w:firstLine="567"/>
        <w:jc w:val="both"/>
        <w:rPr>
          <w:rFonts w:ascii="Times New Roman" w:hAnsi="Times New Roman"/>
          <w:i w:val="0"/>
          <w:sz w:val="24"/>
          <w:szCs w:val="24"/>
        </w:rPr>
      </w:pPr>
      <w:bookmarkStart w:id="10" w:name="_Toc419208379"/>
      <w:r w:rsidRPr="000614D7">
        <w:rPr>
          <w:rFonts w:ascii="Times New Roman" w:hAnsi="Times New Roman"/>
          <w:i w:val="0"/>
          <w:sz w:val="24"/>
          <w:szCs w:val="24"/>
        </w:rPr>
        <w:t>Население и трудовые ресурсы</w:t>
      </w:r>
      <w:bookmarkEnd w:id="10"/>
    </w:p>
    <w:p w:rsidR="00310AF8" w:rsidRPr="0052300F" w:rsidRDefault="00310AF8" w:rsidP="00DF0E6D">
      <w:pPr>
        <w:pStyle w:val="12"/>
        <w:spacing w:line="240" w:lineRule="auto"/>
        <w:jc w:val="both"/>
      </w:pPr>
      <w:r w:rsidRPr="0052300F">
        <w:t xml:space="preserve">Численность населения </w:t>
      </w:r>
      <w:r>
        <w:t>Мачинского сельсовета</w:t>
      </w:r>
      <w:r w:rsidRPr="0052300F">
        <w:t xml:space="preserve"> по данным на </w:t>
      </w:r>
      <w:r>
        <w:t>01.01.</w:t>
      </w:r>
      <w:r w:rsidRPr="0052300F">
        <w:t>201</w:t>
      </w:r>
      <w:r>
        <w:t>9</w:t>
      </w:r>
      <w:r w:rsidRPr="0052300F">
        <w:t xml:space="preserve"> год</w:t>
      </w:r>
      <w:r>
        <w:t>а</w:t>
      </w:r>
      <w:r w:rsidRPr="0052300F">
        <w:t xml:space="preserve"> составила – </w:t>
      </w:r>
      <w:r>
        <w:t>720</w:t>
      </w:r>
      <w:r w:rsidRPr="0052300F">
        <w:t xml:space="preserve"> человек. Необходимо отметить, что количество населения за пять последних лет уменьшилось. Смертность превышает рождаемость.</w:t>
      </w:r>
    </w:p>
    <w:p w:rsidR="00310AF8" w:rsidRPr="0052300F" w:rsidRDefault="00310AF8" w:rsidP="0052300F">
      <w:pPr>
        <w:pStyle w:val="BodyTextIndent2"/>
        <w:spacing w:line="360" w:lineRule="auto"/>
        <w:ind w:firstLine="284"/>
        <w:rPr>
          <w:b/>
          <w:sz w:val="24"/>
          <w:szCs w:val="24"/>
        </w:rPr>
      </w:pPr>
      <w:r w:rsidRPr="0052300F">
        <w:rPr>
          <w:sz w:val="24"/>
          <w:szCs w:val="24"/>
        </w:rPr>
        <w:t xml:space="preserve">     </w:t>
      </w:r>
      <w:r w:rsidRPr="0052300F">
        <w:rPr>
          <w:b/>
          <w:sz w:val="24"/>
          <w:szCs w:val="24"/>
        </w:rPr>
        <w:t>Возрастная структура населения</w:t>
      </w:r>
    </w:p>
    <w:p w:rsidR="00310AF8" w:rsidRPr="0052300F" w:rsidRDefault="00310AF8" w:rsidP="007777DB">
      <w:pPr>
        <w:pStyle w:val="BodyTextIndent2"/>
        <w:ind w:firstLine="284"/>
        <w:rPr>
          <w:sz w:val="24"/>
          <w:szCs w:val="24"/>
        </w:rPr>
      </w:pPr>
      <w:r w:rsidRPr="0052300F">
        <w:rPr>
          <w:sz w:val="24"/>
          <w:szCs w:val="24"/>
        </w:rPr>
        <w:t xml:space="preserve">  </w:t>
      </w:r>
      <w:r>
        <w:rPr>
          <w:sz w:val="24"/>
          <w:szCs w:val="24"/>
        </w:rPr>
        <w:t>Муниципальное образование «Мачинский сельсовет»</w:t>
      </w:r>
      <w:r w:rsidRPr="0052300F">
        <w:rPr>
          <w:sz w:val="24"/>
          <w:szCs w:val="24"/>
        </w:rPr>
        <w:t xml:space="preserve"> характеризуется неблагоприятным демографическим положением. Об этом говорят характеристики демографического развития </w:t>
      </w:r>
      <w:r>
        <w:rPr>
          <w:sz w:val="24"/>
          <w:szCs w:val="24"/>
        </w:rPr>
        <w:t>Мачинского сельсовета</w:t>
      </w:r>
      <w:r w:rsidRPr="0052300F">
        <w:rPr>
          <w:sz w:val="24"/>
          <w:szCs w:val="24"/>
        </w:rPr>
        <w:t xml:space="preserve">. На сегодняшний день </w:t>
      </w:r>
      <w:r>
        <w:rPr>
          <w:sz w:val="24"/>
          <w:szCs w:val="24"/>
        </w:rPr>
        <w:t xml:space="preserve">Мачинский сельсовет </w:t>
      </w:r>
      <w:r w:rsidRPr="0052300F">
        <w:rPr>
          <w:sz w:val="24"/>
          <w:szCs w:val="24"/>
        </w:rPr>
        <w:t xml:space="preserve">характеризуется отрицательным естественным приростом населения, высокими показателями смертности населения и низкими показателями рождаемости. В </w:t>
      </w:r>
      <w:r>
        <w:rPr>
          <w:sz w:val="24"/>
          <w:szCs w:val="24"/>
        </w:rPr>
        <w:t>населенных пунктах</w:t>
      </w:r>
      <w:r w:rsidRPr="0052300F">
        <w:rPr>
          <w:sz w:val="24"/>
          <w:szCs w:val="24"/>
        </w:rPr>
        <w:t xml:space="preserve"> наблюдается миграционный отток постоянно проживающего населения. Эти процессы негативным образом влияют на снижение трудового потенциала территории, снижение потребительского потенциала и на процессы территориального развития и пространственного освоения. Негативным образом воздействует на демографический и миграционный потенциал наличие крупного центра притяжения мигрантов в г. Москва. </w:t>
      </w:r>
    </w:p>
    <w:p w:rsidR="00310AF8" w:rsidRPr="0052300F" w:rsidRDefault="00310AF8" w:rsidP="007777DB">
      <w:pPr>
        <w:pStyle w:val="BodyTextIndent2"/>
        <w:ind w:firstLine="284"/>
        <w:rPr>
          <w:sz w:val="24"/>
          <w:szCs w:val="24"/>
        </w:rPr>
      </w:pPr>
      <w:r w:rsidRPr="0052300F">
        <w:rPr>
          <w:sz w:val="24"/>
          <w:szCs w:val="24"/>
        </w:rPr>
        <w:t xml:space="preserve">Поэтому одним из ключевых моментов развития </w:t>
      </w:r>
      <w:r>
        <w:rPr>
          <w:sz w:val="24"/>
          <w:szCs w:val="24"/>
        </w:rPr>
        <w:t xml:space="preserve">Мачинского сельсовета </w:t>
      </w:r>
      <w:r w:rsidRPr="0052300F">
        <w:rPr>
          <w:sz w:val="24"/>
          <w:szCs w:val="24"/>
        </w:rPr>
        <w:t>является разработка эффективной региональной миграционной и демографической политики.</w:t>
      </w:r>
    </w:p>
    <w:p w:rsidR="00310AF8" w:rsidRPr="0052300F" w:rsidRDefault="00310AF8" w:rsidP="007777DB">
      <w:pPr>
        <w:pStyle w:val="12"/>
        <w:spacing w:line="240" w:lineRule="auto"/>
        <w:jc w:val="both"/>
      </w:pPr>
      <w:r w:rsidRPr="0052300F">
        <w:t>Возможность для занятости трудоспособного населения возможно за счет развития малого предпринимательства в сфере мелкого производства, народных промыслов</w:t>
      </w:r>
      <w:r>
        <w:t>.</w:t>
      </w:r>
    </w:p>
    <w:p w:rsidR="00310AF8" w:rsidRPr="0052300F" w:rsidRDefault="00310AF8" w:rsidP="007777DB">
      <w:pPr>
        <w:pStyle w:val="12"/>
        <w:spacing w:line="240" w:lineRule="auto"/>
        <w:jc w:val="both"/>
      </w:pPr>
      <w:r w:rsidRPr="0052300F">
        <w:t xml:space="preserve"> В данный период использование имеющегося трудового потенциала населения возможно как в областном центре, так и на сельскохозяйственных предприятиях </w:t>
      </w:r>
      <w:r>
        <w:t>Мачинского сельсовета</w:t>
      </w:r>
      <w:r w:rsidRPr="0052300F">
        <w:t>.</w:t>
      </w:r>
    </w:p>
    <w:p w:rsidR="00310AF8" w:rsidRPr="0052300F" w:rsidRDefault="00310AF8" w:rsidP="00BA600E">
      <w:pPr>
        <w:pStyle w:val="12"/>
        <w:spacing w:line="240" w:lineRule="auto"/>
        <w:jc w:val="both"/>
      </w:pPr>
      <w:r w:rsidRPr="0052300F">
        <w:t>Трудовой баланс исключает из численности населения в трудоспособном возрасте следующие группы:</w:t>
      </w:r>
    </w:p>
    <w:p w:rsidR="00310AF8" w:rsidRPr="0052300F" w:rsidRDefault="00310AF8" w:rsidP="00BA600E">
      <w:pPr>
        <w:pStyle w:val="ListParagraph1"/>
        <w:spacing w:after="0" w:line="240" w:lineRule="auto"/>
        <w:ind w:left="0"/>
        <w:contextualSpacing w:val="0"/>
        <w:jc w:val="both"/>
        <w:rPr>
          <w:snapToGrid w:val="0"/>
          <w:szCs w:val="24"/>
        </w:rPr>
      </w:pPr>
      <w:r w:rsidRPr="0052300F">
        <w:rPr>
          <w:snapToGrid w:val="0"/>
          <w:szCs w:val="24"/>
        </w:rPr>
        <w:t>-неработающие инвалиды и пенсионеры в трудоспособном возрасте;</w:t>
      </w:r>
    </w:p>
    <w:p w:rsidR="00310AF8" w:rsidRPr="0052300F" w:rsidRDefault="00310AF8" w:rsidP="00BA600E">
      <w:pPr>
        <w:pStyle w:val="ListParagraph1"/>
        <w:spacing w:after="0" w:line="240" w:lineRule="auto"/>
        <w:ind w:left="0"/>
        <w:contextualSpacing w:val="0"/>
        <w:jc w:val="both"/>
        <w:rPr>
          <w:snapToGrid w:val="0"/>
          <w:szCs w:val="24"/>
        </w:rPr>
      </w:pPr>
      <w:r w:rsidRPr="0052300F">
        <w:rPr>
          <w:snapToGrid w:val="0"/>
          <w:szCs w:val="24"/>
        </w:rPr>
        <w:t>-лица, занятые в домашнем и личном подсобном хозяйстве, неработающие женщины;</w:t>
      </w:r>
    </w:p>
    <w:p w:rsidR="00310AF8" w:rsidRPr="0052300F" w:rsidRDefault="00310AF8" w:rsidP="00BA600E">
      <w:pPr>
        <w:pStyle w:val="ListParagraph1"/>
        <w:spacing w:after="0" w:line="240" w:lineRule="auto"/>
        <w:ind w:left="0"/>
        <w:contextualSpacing w:val="0"/>
        <w:jc w:val="both"/>
        <w:rPr>
          <w:snapToGrid w:val="0"/>
          <w:szCs w:val="24"/>
        </w:rPr>
      </w:pPr>
      <w:r w:rsidRPr="0052300F">
        <w:rPr>
          <w:snapToGrid w:val="0"/>
          <w:szCs w:val="24"/>
        </w:rPr>
        <w:t>-учащиеся в трудоспособном возрасте, обучающиеся с отрывом от производства.</w:t>
      </w:r>
    </w:p>
    <w:p w:rsidR="00310AF8" w:rsidRPr="0052300F" w:rsidRDefault="00310AF8" w:rsidP="00BA600E">
      <w:pPr>
        <w:pStyle w:val="ListParagraph1"/>
        <w:spacing w:after="0" w:line="240" w:lineRule="auto"/>
        <w:ind w:left="0"/>
        <w:contextualSpacing w:val="0"/>
        <w:jc w:val="both"/>
        <w:rPr>
          <w:snapToGrid w:val="0"/>
          <w:szCs w:val="24"/>
        </w:rPr>
      </w:pPr>
      <w:r w:rsidRPr="0052300F">
        <w:rPr>
          <w:snapToGrid w:val="0"/>
          <w:szCs w:val="24"/>
        </w:rPr>
        <w:t xml:space="preserve">На улучшение демографической ситуации, стимулирования рождаемости, обеспечения доступности жилья для молодых работает программа ипотечного кредитования, программа строительства жилья молодым семьям. </w:t>
      </w:r>
    </w:p>
    <w:p w:rsidR="00310AF8" w:rsidRPr="000614D7" w:rsidRDefault="00310AF8" w:rsidP="0052300F">
      <w:pPr>
        <w:pStyle w:val="Heading2"/>
        <w:keepNext w:val="0"/>
        <w:spacing w:line="360" w:lineRule="auto"/>
        <w:ind w:firstLine="567"/>
        <w:jc w:val="both"/>
        <w:rPr>
          <w:rFonts w:ascii="Times New Roman" w:hAnsi="Times New Roman"/>
          <w:i w:val="0"/>
          <w:sz w:val="24"/>
          <w:szCs w:val="24"/>
        </w:rPr>
      </w:pPr>
      <w:r w:rsidRPr="000614D7">
        <w:rPr>
          <w:rFonts w:ascii="Times New Roman" w:hAnsi="Times New Roman"/>
          <w:i w:val="0"/>
          <w:sz w:val="24"/>
          <w:szCs w:val="24"/>
        </w:rPr>
        <w:t>Производственная и сельскохозяйственная база</w:t>
      </w:r>
    </w:p>
    <w:p w:rsidR="00310AF8" w:rsidRPr="0052300F" w:rsidRDefault="00310AF8" w:rsidP="006677B3">
      <w:pPr>
        <w:pStyle w:val="S"/>
        <w:spacing w:line="240" w:lineRule="auto"/>
      </w:pPr>
      <w:r w:rsidRPr="006677B3">
        <w:t xml:space="preserve">На современном этапе </w:t>
      </w:r>
      <w:r>
        <w:t>о</w:t>
      </w:r>
      <w:r w:rsidRPr="006677B3">
        <w:t>бщественное производство на территории Мачинского сельсовета Тамалинского района  представляет колхоз «Заря»</w:t>
      </w:r>
      <w:r>
        <w:t xml:space="preserve"> и 5 крестьянско-фермерских хозяйств</w:t>
      </w:r>
      <w:r w:rsidRPr="0052300F">
        <w:t>,</w:t>
      </w:r>
      <w:r>
        <w:t xml:space="preserve"> о</w:t>
      </w:r>
      <w:r w:rsidRPr="006677B3">
        <w:t>сновное направление в растениеводстве – производство зерна и кормовых культур, в животноводстве – откорм молодняка крупного рогатого скота, производство молока</w:t>
      </w:r>
      <w:r>
        <w:t>.</w:t>
      </w:r>
    </w:p>
    <w:p w:rsidR="00310AF8" w:rsidRPr="0052300F" w:rsidRDefault="00310AF8" w:rsidP="006677B3">
      <w:pPr>
        <w:pStyle w:val="BodyText"/>
        <w:tabs>
          <w:tab w:val="left" w:pos="540"/>
        </w:tabs>
        <w:ind w:firstLine="540"/>
        <w:rPr>
          <w:snapToGrid w:val="0"/>
          <w:sz w:val="24"/>
          <w:szCs w:val="24"/>
        </w:rPr>
      </w:pPr>
      <w:r w:rsidRPr="0052300F">
        <w:rPr>
          <w:snapToGrid w:val="0"/>
          <w:sz w:val="24"/>
          <w:szCs w:val="24"/>
        </w:rPr>
        <w:t xml:space="preserve">Производственные и хозяйственные постройки находятся как в </w:t>
      </w:r>
      <w:r>
        <w:rPr>
          <w:snapToGrid w:val="0"/>
          <w:sz w:val="24"/>
          <w:szCs w:val="24"/>
        </w:rPr>
        <w:t>черте, так и за чертой населенных</w:t>
      </w:r>
      <w:r w:rsidRPr="0052300F">
        <w:rPr>
          <w:snapToGrid w:val="0"/>
          <w:sz w:val="24"/>
          <w:szCs w:val="24"/>
        </w:rPr>
        <w:t xml:space="preserve"> пункт</w:t>
      </w:r>
      <w:r>
        <w:rPr>
          <w:snapToGrid w:val="0"/>
          <w:sz w:val="24"/>
          <w:szCs w:val="24"/>
        </w:rPr>
        <w:t>ов</w:t>
      </w:r>
      <w:r w:rsidRPr="0052300F">
        <w:rPr>
          <w:snapToGrid w:val="0"/>
          <w:sz w:val="24"/>
          <w:szCs w:val="24"/>
        </w:rPr>
        <w:t>. В производственные зоны входят фермы, мастерские, гаражи и складские помещения.</w:t>
      </w:r>
    </w:p>
    <w:p w:rsidR="00310AF8" w:rsidRPr="0052300F" w:rsidRDefault="00310AF8" w:rsidP="006677B3">
      <w:pPr>
        <w:pStyle w:val="Header"/>
        <w:tabs>
          <w:tab w:val="left" w:pos="540"/>
        </w:tabs>
        <w:ind w:firstLine="540"/>
        <w:jc w:val="both"/>
        <w:rPr>
          <w:rFonts w:ascii="Times New Roman" w:hAnsi="Times New Roman" w:cs="Times New Roman"/>
          <w:snapToGrid w:val="0"/>
        </w:rPr>
      </w:pPr>
      <w:r w:rsidRPr="0052300F">
        <w:rPr>
          <w:rFonts w:ascii="Times New Roman" w:hAnsi="Times New Roman" w:cs="Times New Roman"/>
          <w:snapToGrid w:val="0"/>
        </w:rPr>
        <w:t>На перспективу территории производственных зон сохраняются в существующих границах с учетом соблюдения санитарно-защитных норм.</w:t>
      </w:r>
    </w:p>
    <w:p w:rsidR="00310AF8" w:rsidRPr="0052300F" w:rsidRDefault="00310AF8" w:rsidP="0052300F">
      <w:pPr>
        <w:pStyle w:val="ListParagraph1"/>
        <w:spacing w:before="240" w:after="0" w:line="360" w:lineRule="auto"/>
        <w:ind w:left="0"/>
        <w:rPr>
          <w:b/>
          <w:szCs w:val="24"/>
        </w:rPr>
      </w:pPr>
      <w:r w:rsidRPr="0052300F">
        <w:rPr>
          <w:b/>
          <w:szCs w:val="24"/>
        </w:rPr>
        <w:t xml:space="preserve">         Зоны сельскохозяйственного использования.</w:t>
      </w:r>
    </w:p>
    <w:p w:rsidR="00310AF8" w:rsidRPr="0052300F" w:rsidRDefault="00310AF8" w:rsidP="006677B3">
      <w:pPr>
        <w:pStyle w:val="Header"/>
        <w:tabs>
          <w:tab w:val="left" w:pos="540"/>
        </w:tabs>
        <w:ind w:firstLine="540"/>
        <w:jc w:val="both"/>
        <w:rPr>
          <w:rFonts w:ascii="Times New Roman" w:hAnsi="Times New Roman" w:cs="Times New Roman"/>
          <w:snapToGrid w:val="0"/>
        </w:rPr>
      </w:pPr>
      <w:r w:rsidRPr="0052300F">
        <w:rPr>
          <w:rFonts w:ascii="Times New Roman" w:hAnsi="Times New Roman" w:cs="Times New Roman"/>
          <w:snapToGrid w:val="0"/>
        </w:rPr>
        <w:t xml:space="preserve">Производством сельскохозяйственной продукции на территории </w:t>
      </w:r>
      <w:r>
        <w:rPr>
          <w:rFonts w:ascii="Times New Roman" w:hAnsi="Times New Roman" w:cs="Times New Roman"/>
          <w:snapToGrid w:val="0"/>
        </w:rPr>
        <w:t>Мачинского сельсовета</w:t>
      </w:r>
      <w:r w:rsidRPr="0052300F">
        <w:rPr>
          <w:rFonts w:ascii="Times New Roman" w:hAnsi="Times New Roman" w:cs="Times New Roman"/>
          <w:snapToGrid w:val="0"/>
        </w:rPr>
        <w:t xml:space="preserve">  занимаются сельскохозяйственные предприятия, крестьянские (фермерские) хозяйства и личные подсобные хозяйства.</w:t>
      </w:r>
    </w:p>
    <w:p w:rsidR="00310AF8" w:rsidRPr="0052300F" w:rsidRDefault="00310AF8" w:rsidP="0052300F">
      <w:pPr>
        <w:pStyle w:val="Header"/>
        <w:tabs>
          <w:tab w:val="left" w:pos="540"/>
        </w:tabs>
        <w:spacing w:line="360" w:lineRule="auto"/>
        <w:ind w:firstLine="540"/>
        <w:jc w:val="both"/>
        <w:rPr>
          <w:rFonts w:ascii="Times New Roman" w:hAnsi="Times New Roman" w:cs="Times New Roman"/>
          <w:snapToGrid w:val="0"/>
        </w:rPr>
      </w:pPr>
      <w:r w:rsidRPr="00E8178C">
        <w:rPr>
          <w:rFonts w:ascii="Times New Roman" w:hAnsi="Times New Roman" w:cs="Times New Roman"/>
        </w:rPr>
        <w:t xml:space="preserve">Общая площадь сельсовета составляет </w:t>
      </w:r>
      <w:r w:rsidRPr="00E8178C">
        <w:rPr>
          <w:rFonts w:ascii="Times New Roman" w:hAnsi="Times New Roman" w:cs="Times New Roman"/>
          <w:bCs/>
          <w:szCs w:val="20"/>
        </w:rPr>
        <w:t>13097,1</w:t>
      </w:r>
      <w:r w:rsidRPr="00E8178C">
        <w:rPr>
          <w:rFonts w:ascii="Times New Roman" w:hAnsi="Times New Roman" w:cs="Times New Roman"/>
        </w:rPr>
        <w:t xml:space="preserve"> га</w:t>
      </w:r>
      <w:r w:rsidRPr="0038102C">
        <w:rPr>
          <w:bCs/>
          <w:szCs w:val="20"/>
        </w:rPr>
        <w:t>.</w:t>
      </w:r>
    </w:p>
    <w:p w:rsidR="00310AF8" w:rsidRPr="0052300F" w:rsidRDefault="00310AF8" w:rsidP="00B81694">
      <w:pPr>
        <w:pStyle w:val="Header"/>
        <w:tabs>
          <w:tab w:val="left" w:pos="540"/>
        </w:tabs>
        <w:ind w:firstLine="540"/>
        <w:jc w:val="both"/>
        <w:rPr>
          <w:rFonts w:ascii="Times New Roman" w:hAnsi="Times New Roman" w:cs="Times New Roman"/>
          <w:snapToGrid w:val="0"/>
        </w:rPr>
      </w:pPr>
      <w:r w:rsidRPr="0052300F">
        <w:rPr>
          <w:rFonts w:ascii="Times New Roman" w:hAnsi="Times New Roman" w:cs="Times New Roman"/>
          <w:snapToGrid w:val="0"/>
        </w:rPr>
        <w:t xml:space="preserve">Особенность территории </w:t>
      </w:r>
      <w:r>
        <w:rPr>
          <w:rFonts w:ascii="Times New Roman" w:hAnsi="Times New Roman" w:cs="Times New Roman"/>
          <w:snapToGrid w:val="0"/>
        </w:rPr>
        <w:t>Мачинского сельсовета</w:t>
      </w:r>
      <w:r w:rsidRPr="0052300F">
        <w:rPr>
          <w:rFonts w:ascii="Times New Roman" w:hAnsi="Times New Roman" w:cs="Times New Roman"/>
          <w:snapToGrid w:val="0"/>
        </w:rPr>
        <w:t xml:space="preserve"> в сельскохозяйственном отношении высокая. Площадь земель сельскохозяйственного назначения составляет </w:t>
      </w:r>
      <w:r w:rsidRPr="00B81694">
        <w:rPr>
          <w:rFonts w:ascii="Times New Roman" w:hAnsi="Times New Roman" w:cs="Times New Roman"/>
        </w:rPr>
        <w:t xml:space="preserve">12455,2 </w:t>
      </w:r>
      <w:r w:rsidRPr="00B81694">
        <w:rPr>
          <w:rFonts w:ascii="Times New Roman" w:hAnsi="Times New Roman" w:cs="Times New Roman"/>
          <w:snapToGrid w:val="0"/>
        </w:rPr>
        <w:t xml:space="preserve">га, или  </w:t>
      </w:r>
      <w:r w:rsidRPr="00B81694">
        <w:rPr>
          <w:rFonts w:ascii="Times New Roman" w:hAnsi="Times New Roman" w:cs="Times New Roman"/>
        </w:rPr>
        <w:t>95,1</w:t>
      </w:r>
      <w:r w:rsidRPr="00B81694">
        <w:rPr>
          <w:rFonts w:ascii="Times New Roman" w:hAnsi="Times New Roman" w:cs="Times New Roman"/>
          <w:snapToGrid w:val="0"/>
        </w:rPr>
        <w:t>%</w:t>
      </w:r>
      <w:r w:rsidRPr="0052300F">
        <w:rPr>
          <w:rFonts w:ascii="Times New Roman" w:hAnsi="Times New Roman" w:cs="Times New Roman"/>
          <w:snapToGrid w:val="0"/>
        </w:rPr>
        <w:t xml:space="preserve"> территории, в том числе </w:t>
      </w:r>
      <w:r w:rsidRPr="00B81694">
        <w:rPr>
          <w:rFonts w:ascii="Times New Roman" w:hAnsi="Times New Roman" w:cs="Times New Roman"/>
        </w:rPr>
        <w:t>10370</w:t>
      </w:r>
      <w:r>
        <w:t xml:space="preserve"> </w:t>
      </w:r>
      <w:r w:rsidRPr="0052300F">
        <w:rPr>
          <w:rFonts w:ascii="Times New Roman" w:hAnsi="Times New Roman" w:cs="Times New Roman"/>
          <w:snapToGrid w:val="0"/>
        </w:rPr>
        <w:t>га пашни</w:t>
      </w:r>
      <w:r>
        <w:rPr>
          <w:rFonts w:ascii="Times New Roman" w:hAnsi="Times New Roman" w:cs="Times New Roman"/>
          <w:snapToGrid w:val="0"/>
        </w:rPr>
        <w:t>.</w:t>
      </w:r>
    </w:p>
    <w:p w:rsidR="00310AF8" w:rsidRPr="00B81694" w:rsidRDefault="00310AF8" w:rsidP="00B81694">
      <w:pPr>
        <w:pStyle w:val="Header"/>
        <w:tabs>
          <w:tab w:val="left" w:pos="540"/>
        </w:tabs>
        <w:ind w:firstLine="540"/>
        <w:jc w:val="both"/>
        <w:rPr>
          <w:rFonts w:ascii="Times New Roman" w:hAnsi="Times New Roman" w:cs="Times New Roman"/>
          <w:snapToGrid w:val="0"/>
        </w:rPr>
      </w:pPr>
      <w:r w:rsidRPr="00B81694">
        <w:rPr>
          <w:rFonts w:ascii="Times New Roman" w:hAnsi="Times New Roman" w:cs="Times New Roman"/>
          <w:snapToGrid w:val="0"/>
        </w:rPr>
        <w:t xml:space="preserve">Из общей площади территории Мачинского сельсовета земли населенных пунктов составляют </w:t>
      </w:r>
      <w:r w:rsidRPr="00B81694">
        <w:rPr>
          <w:rFonts w:ascii="Times New Roman" w:hAnsi="Times New Roman" w:cs="Times New Roman"/>
        </w:rPr>
        <w:t>575,6</w:t>
      </w:r>
      <w:r w:rsidRPr="00B81694">
        <w:rPr>
          <w:rFonts w:ascii="Times New Roman" w:hAnsi="Times New Roman" w:cs="Times New Roman"/>
          <w:snapToGrid w:val="0"/>
        </w:rPr>
        <w:t>.</w:t>
      </w:r>
    </w:p>
    <w:p w:rsidR="00310AF8" w:rsidRDefault="00310AF8" w:rsidP="00B81694">
      <w:pPr>
        <w:pStyle w:val="Header"/>
        <w:tabs>
          <w:tab w:val="left" w:pos="540"/>
        </w:tabs>
        <w:ind w:firstLine="540"/>
        <w:jc w:val="both"/>
        <w:rPr>
          <w:rFonts w:ascii="Times New Roman" w:hAnsi="Times New Roman" w:cs="Times New Roman"/>
          <w:snapToGrid w:val="0"/>
        </w:rPr>
      </w:pPr>
      <w:r w:rsidRPr="00B81694">
        <w:rPr>
          <w:rFonts w:ascii="Times New Roman" w:hAnsi="Times New Roman" w:cs="Times New Roman"/>
        </w:rPr>
        <w:t>Земли промышленно</w:t>
      </w:r>
      <w:r>
        <w:rPr>
          <w:rFonts w:ascii="Times New Roman" w:hAnsi="Times New Roman" w:cs="Times New Roman"/>
        </w:rPr>
        <w:t>сти,  энергетики, транспорта</w:t>
      </w:r>
      <w:r w:rsidRPr="00B81694">
        <w:rPr>
          <w:rFonts w:ascii="Times New Roman" w:hAnsi="Times New Roman" w:cs="Times New Roman"/>
        </w:rPr>
        <w:t xml:space="preserve"> и земли иного специального назначения</w:t>
      </w:r>
      <w:r w:rsidRPr="00B81694">
        <w:rPr>
          <w:rFonts w:ascii="Times New Roman" w:hAnsi="Times New Roman" w:cs="Times New Roman"/>
          <w:snapToGrid w:val="0"/>
        </w:rPr>
        <w:t xml:space="preserve"> </w:t>
      </w:r>
      <w:r w:rsidRPr="00B81694">
        <w:rPr>
          <w:rFonts w:ascii="Times New Roman" w:hAnsi="Times New Roman" w:cs="Times New Roman"/>
        </w:rPr>
        <w:t>66,24 га</w:t>
      </w:r>
      <w:r w:rsidRPr="00B81694">
        <w:rPr>
          <w:rFonts w:ascii="Times New Roman" w:hAnsi="Times New Roman" w:cs="Times New Roman"/>
          <w:snapToGrid w:val="0"/>
        </w:rPr>
        <w:t>. Они используются по назначению.</w:t>
      </w:r>
    </w:p>
    <w:p w:rsidR="00310AF8" w:rsidRPr="0052300F" w:rsidRDefault="00310AF8" w:rsidP="00BA600E">
      <w:pPr>
        <w:pStyle w:val="Header"/>
        <w:tabs>
          <w:tab w:val="left" w:pos="540"/>
        </w:tabs>
        <w:ind w:firstLine="540"/>
        <w:jc w:val="both"/>
        <w:rPr>
          <w:rFonts w:ascii="Times New Roman" w:hAnsi="Times New Roman" w:cs="Times New Roman"/>
          <w:snapToGrid w:val="0"/>
        </w:rPr>
      </w:pPr>
      <w:r w:rsidRPr="0052300F">
        <w:rPr>
          <w:rFonts w:ascii="Times New Roman" w:hAnsi="Times New Roman" w:cs="Times New Roman"/>
          <w:snapToGrid w:val="0"/>
        </w:rPr>
        <w:t>Сельскохозяйственные предприятия специализируется в растениеводстве на производстве зерна, сахарной свеклы и подсолнечника. Урожайность зерновых культур на 01.01.201</w:t>
      </w:r>
      <w:r>
        <w:rPr>
          <w:rFonts w:ascii="Times New Roman" w:hAnsi="Times New Roman" w:cs="Times New Roman"/>
          <w:snapToGrid w:val="0"/>
        </w:rPr>
        <w:t>7</w:t>
      </w:r>
      <w:r w:rsidRPr="0052300F">
        <w:rPr>
          <w:rFonts w:ascii="Times New Roman" w:hAnsi="Times New Roman" w:cs="Times New Roman"/>
          <w:snapToGrid w:val="0"/>
        </w:rPr>
        <w:t xml:space="preserve"> г. составила 17 ц/га. Специализация животноводства - производство молока</w:t>
      </w:r>
      <w:r>
        <w:rPr>
          <w:rFonts w:ascii="Times New Roman" w:hAnsi="Times New Roman" w:cs="Times New Roman"/>
          <w:snapToGrid w:val="0"/>
        </w:rPr>
        <w:t xml:space="preserve"> и мяса</w:t>
      </w:r>
      <w:r w:rsidRPr="0052300F">
        <w:rPr>
          <w:rFonts w:ascii="Times New Roman" w:hAnsi="Times New Roman" w:cs="Times New Roman"/>
          <w:snapToGrid w:val="0"/>
        </w:rPr>
        <w:t>.</w:t>
      </w:r>
    </w:p>
    <w:p w:rsidR="00310AF8" w:rsidRPr="0052300F" w:rsidRDefault="00310AF8" w:rsidP="00BA600E">
      <w:pPr>
        <w:pStyle w:val="Header"/>
        <w:tabs>
          <w:tab w:val="left" w:pos="540"/>
        </w:tabs>
        <w:ind w:firstLine="540"/>
        <w:jc w:val="both"/>
        <w:rPr>
          <w:rFonts w:ascii="Times New Roman" w:hAnsi="Times New Roman" w:cs="Times New Roman"/>
          <w:snapToGrid w:val="0"/>
        </w:rPr>
      </w:pPr>
      <w:r w:rsidRPr="0052300F">
        <w:rPr>
          <w:rFonts w:ascii="Times New Roman" w:hAnsi="Times New Roman" w:cs="Times New Roman"/>
          <w:snapToGrid w:val="0"/>
        </w:rPr>
        <w:t>Крестьянские (фермерские) хозяйства занимаются растениеводством и животноводством. Основной продукцией растениеводства является производство зерновых культур, подсолнечника</w:t>
      </w:r>
      <w:r>
        <w:rPr>
          <w:rFonts w:ascii="Times New Roman" w:hAnsi="Times New Roman" w:cs="Times New Roman"/>
          <w:snapToGrid w:val="0"/>
        </w:rPr>
        <w:t>, сахарной свеклы</w:t>
      </w:r>
      <w:r w:rsidRPr="0052300F">
        <w:rPr>
          <w:rFonts w:ascii="Times New Roman" w:hAnsi="Times New Roman" w:cs="Times New Roman"/>
          <w:snapToGrid w:val="0"/>
        </w:rPr>
        <w:t>.</w:t>
      </w:r>
    </w:p>
    <w:p w:rsidR="00310AF8" w:rsidRPr="0052300F" w:rsidRDefault="00310AF8" w:rsidP="00BA600E">
      <w:pPr>
        <w:pStyle w:val="Header"/>
        <w:tabs>
          <w:tab w:val="left" w:pos="540"/>
        </w:tabs>
        <w:ind w:firstLine="540"/>
        <w:jc w:val="both"/>
        <w:rPr>
          <w:rFonts w:ascii="Times New Roman" w:hAnsi="Times New Roman" w:cs="Times New Roman"/>
          <w:snapToGrid w:val="0"/>
        </w:rPr>
      </w:pPr>
      <w:r w:rsidRPr="0052300F">
        <w:rPr>
          <w:rFonts w:ascii="Times New Roman" w:hAnsi="Times New Roman" w:cs="Times New Roman"/>
          <w:snapToGrid w:val="0"/>
        </w:rPr>
        <w:t>Личные подсобные хозяйства занимаются производством животноводческой продукции. Основной продукцией животноводства является мясо и молоко. Молоко и мясо реализуется через частных предпринимателей.</w:t>
      </w:r>
    </w:p>
    <w:p w:rsidR="00310AF8" w:rsidRDefault="00310AF8" w:rsidP="00BA600E">
      <w:pPr>
        <w:pStyle w:val="Header"/>
        <w:tabs>
          <w:tab w:val="left" w:pos="540"/>
        </w:tabs>
        <w:ind w:firstLine="540"/>
        <w:jc w:val="both"/>
        <w:rPr>
          <w:rFonts w:ascii="Times New Roman" w:hAnsi="Times New Roman" w:cs="Times New Roman"/>
          <w:snapToGrid w:val="0"/>
        </w:rPr>
      </w:pPr>
      <w:r w:rsidRPr="0052300F">
        <w:rPr>
          <w:rFonts w:ascii="Times New Roman" w:hAnsi="Times New Roman" w:cs="Times New Roman"/>
          <w:snapToGrid w:val="0"/>
        </w:rPr>
        <w:t xml:space="preserve">У населения в личном подворье - КРС </w:t>
      </w:r>
      <w:r>
        <w:rPr>
          <w:rFonts w:ascii="Times New Roman" w:hAnsi="Times New Roman" w:cs="Times New Roman"/>
          <w:snapToGrid w:val="0"/>
        </w:rPr>
        <w:t>621</w:t>
      </w:r>
      <w:r w:rsidRPr="0052300F">
        <w:rPr>
          <w:rFonts w:ascii="Times New Roman" w:hAnsi="Times New Roman" w:cs="Times New Roman"/>
          <w:snapToGrid w:val="0"/>
        </w:rPr>
        <w:t xml:space="preserve"> гол, в том числе коров – </w:t>
      </w:r>
      <w:r>
        <w:rPr>
          <w:rFonts w:ascii="Times New Roman" w:hAnsi="Times New Roman" w:cs="Times New Roman"/>
          <w:snapToGrid w:val="0"/>
        </w:rPr>
        <w:t>232</w:t>
      </w:r>
      <w:r w:rsidRPr="0052300F">
        <w:rPr>
          <w:rFonts w:ascii="Times New Roman" w:hAnsi="Times New Roman" w:cs="Times New Roman"/>
          <w:snapToGrid w:val="0"/>
        </w:rPr>
        <w:t xml:space="preserve"> гол. До 201</w:t>
      </w:r>
      <w:r>
        <w:rPr>
          <w:rFonts w:ascii="Times New Roman" w:hAnsi="Times New Roman" w:cs="Times New Roman"/>
          <w:snapToGrid w:val="0"/>
        </w:rPr>
        <w:t>7</w:t>
      </w:r>
      <w:r w:rsidRPr="0052300F">
        <w:rPr>
          <w:rFonts w:ascii="Times New Roman" w:hAnsi="Times New Roman" w:cs="Times New Roman"/>
          <w:snapToGrid w:val="0"/>
        </w:rPr>
        <w:t xml:space="preserve"> года поголовье скота по сельхозпредприятиям и у населения в личном подворье остается на том же уровне.</w:t>
      </w:r>
    </w:p>
    <w:p w:rsidR="00310AF8" w:rsidRDefault="00310AF8" w:rsidP="00BA600E">
      <w:pPr>
        <w:pStyle w:val="Header"/>
        <w:tabs>
          <w:tab w:val="left" w:pos="540"/>
        </w:tabs>
        <w:ind w:firstLine="540"/>
        <w:jc w:val="both"/>
        <w:rPr>
          <w:rFonts w:ascii="Times New Roman" w:hAnsi="Times New Roman" w:cs="Times New Roman"/>
          <w:snapToGrid w:val="0"/>
        </w:rPr>
      </w:pPr>
    </w:p>
    <w:p w:rsidR="00310AF8" w:rsidRPr="00A51F08" w:rsidRDefault="00310AF8" w:rsidP="0052300F">
      <w:pPr>
        <w:pStyle w:val="12"/>
        <w:jc w:val="both"/>
        <w:rPr>
          <w:b/>
        </w:rPr>
      </w:pPr>
      <w:r w:rsidRPr="00A51F08">
        <w:rPr>
          <w:b/>
        </w:rPr>
        <w:t>Краткий анализ существующего состояния системы теплоснабжения</w:t>
      </w:r>
      <w:r>
        <w:rPr>
          <w:b/>
        </w:rPr>
        <w:t>.</w:t>
      </w:r>
    </w:p>
    <w:p w:rsidR="00310AF8" w:rsidRDefault="00310AF8" w:rsidP="0052300F">
      <w:pPr>
        <w:pStyle w:val="BodyText2"/>
        <w:tabs>
          <w:tab w:val="left" w:pos="540"/>
        </w:tabs>
        <w:spacing w:line="360" w:lineRule="auto"/>
        <w:ind w:firstLine="540"/>
        <w:jc w:val="both"/>
        <w:rPr>
          <w:bCs/>
          <w:iCs/>
          <w:sz w:val="24"/>
          <w:szCs w:val="14"/>
        </w:rPr>
      </w:pPr>
      <w:r>
        <w:rPr>
          <w:sz w:val="24"/>
        </w:rPr>
        <w:t>Газифицированные домовладения отапливаются газом, не газифицированные – дровами, углем.</w:t>
      </w:r>
    </w:p>
    <w:p w:rsidR="00310AF8" w:rsidRDefault="00310AF8" w:rsidP="0052300F">
      <w:pPr>
        <w:pStyle w:val="12"/>
        <w:jc w:val="both"/>
        <w:rPr>
          <w:b/>
        </w:rPr>
      </w:pPr>
      <w:r w:rsidRPr="00D405BA">
        <w:rPr>
          <w:b/>
        </w:rPr>
        <w:t>Краткий анализ существующего состояния системы водоснабжения.</w:t>
      </w:r>
    </w:p>
    <w:p w:rsidR="00310AF8" w:rsidRDefault="00310AF8" w:rsidP="00E14F5A">
      <w:pPr>
        <w:jc w:val="both"/>
        <w:rPr>
          <w:rFonts w:ascii="Times New Roman" w:hAnsi="Times New Roman"/>
        </w:rPr>
      </w:pPr>
      <w:r>
        <w:rPr>
          <w:rFonts w:ascii="Times New Roman" w:hAnsi="Times New Roman"/>
        </w:rPr>
        <w:t xml:space="preserve">        </w:t>
      </w:r>
      <w:r w:rsidRPr="00334E79">
        <w:rPr>
          <w:rFonts w:ascii="Times New Roman" w:hAnsi="Times New Roman"/>
        </w:rPr>
        <w:t xml:space="preserve">Водоснабжение как отрасль играет огромную роль в обеспечении жизнедеятельности сельского поселения и требует целенаправленных мероприятий по развитию надежной системы хозяйственно-питьевого водоснабжения. </w:t>
      </w:r>
    </w:p>
    <w:p w:rsidR="00310AF8" w:rsidRDefault="00310AF8" w:rsidP="00E14F5A">
      <w:pPr>
        <w:pStyle w:val="12"/>
        <w:spacing w:line="240" w:lineRule="auto"/>
        <w:jc w:val="both"/>
      </w:pPr>
      <w:r w:rsidRPr="00E14F5A">
        <w:t>Общая протяженность водопроводной сети – 21 км.</w:t>
      </w:r>
      <w:r>
        <w:t xml:space="preserve"> Три артскважины, один каптаж Дебит артезианских скважин 10 м3/час.</w:t>
      </w:r>
    </w:p>
    <w:p w:rsidR="00310AF8" w:rsidRPr="00334E79" w:rsidRDefault="00310AF8" w:rsidP="00E14F5A">
      <w:pPr>
        <w:pStyle w:val="12"/>
        <w:spacing w:line="240" w:lineRule="auto"/>
        <w:jc w:val="both"/>
      </w:pPr>
      <w:r w:rsidRPr="00334E79">
        <w:t>В настоящее время основными источниками хозяйственно-питьевого, противопожарного и производственного водоснабжения муниципального образования «Мачинский сельсовет» являются водопроводные сети деревни Санниковка, села Мача, деревни Большая Корневка, села Григорьевка, поселка Новая Ростовка, деревни Мосолово, поселка Новая Верейка.</w:t>
      </w:r>
    </w:p>
    <w:p w:rsidR="00310AF8" w:rsidRDefault="00310AF8" w:rsidP="00E14F5A">
      <w:pPr>
        <w:pStyle w:val="12"/>
        <w:spacing w:line="240" w:lineRule="auto"/>
        <w:jc w:val="both"/>
      </w:pPr>
      <w:r>
        <w:t xml:space="preserve">Водоснабжение организовано от централизованных систем, включающих, водозаборный узел (накопитель) и водопроводные сети.  </w:t>
      </w:r>
    </w:p>
    <w:p w:rsidR="00310AF8" w:rsidRDefault="00310AF8" w:rsidP="0052300F">
      <w:pPr>
        <w:pStyle w:val="12"/>
        <w:spacing w:line="240" w:lineRule="auto"/>
        <w:jc w:val="both"/>
      </w:pPr>
    </w:p>
    <w:p w:rsidR="00310AF8" w:rsidRPr="00AC2DFC" w:rsidRDefault="00310AF8" w:rsidP="0052300F">
      <w:pPr>
        <w:pStyle w:val="12"/>
        <w:jc w:val="both"/>
        <w:rPr>
          <w:b/>
        </w:rPr>
      </w:pPr>
      <w:r w:rsidRPr="00423B4E">
        <w:rPr>
          <w:b/>
        </w:rPr>
        <w:t>Краткий анализ</w:t>
      </w:r>
      <w:r w:rsidRPr="00AC2DFC">
        <w:rPr>
          <w:b/>
        </w:rPr>
        <w:t xml:space="preserve"> существующего состояния системы водоотведения</w:t>
      </w:r>
      <w:r>
        <w:rPr>
          <w:b/>
        </w:rPr>
        <w:t>.</w:t>
      </w:r>
    </w:p>
    <w:p w:rsidR="00310AF8" w:rsidRPr="00E14F5A" w:rsidRDefault="00310AF8" w:rsidP="004259A1">
      <w:pPr>
        <w:pStyle w:val="BodyText3"/>
        <w:spacing w:after="0"/>
        <w:ind w:firstLine="567"/>
        <w:jc w:val="both"/>
        <w:rPr>
          <w:rFonts w:ascii="Times New Roman" w:hAnsi="Times New Roman" w:cs="Times New Roman"/>
          <w:sz w:val="24"/>
          <w:szCs w:val="24"/>
        </w:rPr>
      </w:pPr>
      <w:r w:rsidRPr="00E14F5A">
        <w:rPr>
          <w:rFonts w:ascii="Times New Roman" w:hAnsi="Times New Roman" w:cs="Times New Roman"/>
          <w:sz w:val="24"/>
          <w:szCs w:val="24"/>
        </w:rPr>
        <w:t>В настоящее время централизованной канализации на территории населенных пунктов нет.</w:t>
      </w:r>
    </w:p>
    <w:p w:rsidR="00310AF8" w:rsidRPr="00E14F5A" w:rsidRDefault="00310AF8" w:rsidP="001D522F">
      <w:pPr>
        <w:pStyle w:val="BodyText3"/>
        <w:spacing w:after="0"/>
        <w:ind w:firstLine="567"/>
        <w:jc w:val="both"/>
        <w:rPr>
          <w:rFonts w:ascii="Times New Roman" w:hAnsi="Times New Roman" w:cs="Times New Roman"/>
          <w:sz w:val="24"/>
          <w:szCs w:val="24"/>
        </w:rPr>
      </w:pPr>
      <w:r w:rsidRPr="00E14F5A">
        <w:rPr>
          <w:rFonts w:ascii="Times New Roman" w:hAnsi="Times New Roman" w:cs="Times New Roman"/>
          <w:sz w:val="24"/>
          <w:szCs w:val="24"/>
        </w:rPr>
        <w:t xml:space="preserve">Сточные воды от жилых домов и общественных зданий, оборудованных внутренней канализацией поступают в выгребные ямы. Вывоз стоков осуществляется по договорам по мере необходимости. </w:t>
      </w:r>
    </w:p>
    <w:p w:rsidR="00310AF8" w:rsidRPr="00AC2DFC" w:rsidRDefault="00310AF8" w:rsidP="0052300F">
      <w:pPr>
        <w:pStyle w:val="12"/>
        <w:jc w:val="both"/>
        <w:rPr>
          <w:b/>
        </w:rPr>
      </w:pPr>
      <w:r w:rsidRPr="00AC2DFC">
        <w:rPr>
          <w:b/>
        </w:rPr>
        <w:t>Краткий анализ существующего состояния системы электроснабжения</w:t>
      </w:r>
      <w:r>
        <w:rPr>
          <w:b/>
        </w:rPr>
        <w:t>.</w:t>
      </w:r>
    </w:p>
    <w:p w:rsidR="00310AF8" w:rsidRPr="00E14F5A" w:rsidRDefault="00310AF8" w:rsidP="00E14F5A">
      <w:pPr>
        <w:pStyle w:val="12"/>
        <w:spacing w:line="240" w:lineRule="auto"/>
        <w:jc w:val="both"/>
      </w:pPr>
      <w:r w:rsidRPr="00E14F5A">
        <w:t>Состояние системы электроснабжения удовлетворительное, требует планового капитального ремонта.</w:t>
      </w:r>
    </w:p>
    <w:p w:rsidR="00310AF8" w:rsidRPr="00E14F5A" w:rsidRDefault="00310AF8" w:rsidP="00E14F5A">
      <w:pPr>
        <w:pStyle w:val="12"/>
        <w:spacing w:line="240" w:lineRule="auto"/>
        <w:jc w:val="both"/>
      </w:pPr>
      <w:r w:rsidRPr="00E14F5A">
        <w:t>Нормы электропотребления должны приниматься на основании приложения №10 Постановления Правительства Пензенской обл. от 08.08.2011 № 525-пП «Об утверждении региональных нормативов градостроительного проектирования Пензенской области» (до отмены или заменами на другие нормативно правовые акты Пензенской области).</w:t>
      </w:r>
    </w:p>
    <w:p w:rsidR="00310AF8" w:rsidRPr="00E14F5A" w:rsidRDefault="00310AF8" w:rsidP="00E14F5A">
      <w:pPr>
        <w:ind w:firstLine="567"/>
        <w:jc w:val="both"/>
        <w:rPr>
          <w:rFonts w:ascii="Times New Roman" w:hAnsi="Times New Roman" w:cs="Times New Roman"/>
        </w:rPr>
      </w:pPr>
      <w:r w:rsidRPr="00E14F5A">
        <w:rPr>
          <w:rFonts w:ascii="Times New Roman" w:hAnsi="Times New Roman" w:cs="Times New Roman"/>
        </w:rPr>
        <w:t>Электроснабжение Мачинского сельсовета осуществляется от ПС 110/35/10 «Вишневое» и ПС 110/35/10 «Волчий Враг».</w:t>
      </w:r>
    </w:p>
    <w:p w:rsidR="00310AF8" w:rsidRPr="00E14F5A" w:rsidRDefault="00310AF8" w:rsidP="00E14F5A">
      <w:pPr>
        <w:pStyle w:val="BodyText2"/>
        <w:tabs>
          <w:tab w:val="left" w:pos="540"/>
          <w:tab w:val="left" w:pos="720"/>
        </w:tabs>
        <w:ind w:firstLine="567"/>
        <w:jc w:val="both"/>
        <w:rPr>
          <w:sz w:val="24"/>
        </w:rPr>
      </w:pPr>
      <w:r w:rsidRPr="00E14F5A">
        <w:rPr>
          <w:sz w:val="24"/>
        </w:rPr>
        <w:t>По территории Мачинского сельсовета проходят линии электропередач ВЛ-35 кВ и ВЛ-10 кВ, все села электрифицированы. На территории Мачинского сельсовета находятся трансформаторные подстанций с различной мощностью, которые полностью обеспечивают электроэнергией населенные пункты и производственные центры. Трансформаторные подстанции размешены с учетом максимально возможного приближения их к центрам нагрузок.</w:t>
      </w:r>
    </w:p>
    <w:p w:rsidR="00310AF8" w:rsidRDefault="00310AF8" w:rsidP="00E14F5A">
      <w:pPr>
        <w:suppressAutoHyphens/>
        <w:ind w:firstLine="539"/>
        <w:jc w:val="both"/>
        <w:rPr>
          <w:rFonts w:ascii="Times New Roman" w:hAnsi="Times New Roman" w:cs="Times New Roman"/>
        </w:rPr>
      </w:pPr>
      <w:r w:rsidRPr="00E14F5A">
        <w:rPr>
          <w:rFonts w:ascii="Times New Roman" w:hAnsi="Times New Roman" w:cs="Times New Roman"/>
        </w:rPr>
        <w:t>В целом состояние электросетей 10 кВ удовлетворительное.</w:t>
      </w:r>
    </w:p>
    <w:p w:rsidR="00310AF8" w:rsidRPr="00E14F5A" w:rsidRDefault="00310AF8" w:rsidP="00E14F5A">
      <w:pPr>
        <w:suppressAutoHyphens/>
        <w:ind w:firstLine="539"/>
        <w:jc w:val="both"/>
        <w:rPr>
          <w:rFonts w:ascii="Times New Roman" w:hAnsi="Times New Roman" w:cs="Times New Roman"/>
        </w:rPr>
      </w:pPr>
    </w:p>
    <w:p w:rsidR="00310AF8" w:rsidRDefault="00310AF8" w:rsidP="0052300F">
      <w:pPr>
        <w:pStyle w:val="12"/>
        <w:jc w:val="both"/>
        <w:rPr>
          <w:b/>
        </w:rPr>
      </w:pPr>
      <w:r w:rsidRPr="00AC2DFC">
        <w:rPr>
          <w:b/>
        </w:rPr>
        <w:t>Краткий анализ существующего состояния системы газоснабжения</w:t>
      </w:r>
      <w:r>
        <w:rPr>
          <w:b/>
        </w:rPr>
        <w:t>.</w:t>
      </w:r>
    </w:p>
    <w:p w:rsidR="00310AF8" w:rsidRPr="0012458D" w:rsidRDefault="00310AF8" w:rsidP="0012458D">
      <w:pPr>
        <w:pStyle w:val="BodyText2"/>
        <w:tabs>
          <w:tab w:val="left" w:pos="540"/>
        </w:tabs>
        <w:ind w:firstLine="567"/>
        <w:jc w:val="both"/>
        <w:rPr>
          <w:sz w:val="24"/>
        </w:rPr>
      </w:pPr>
      <w:r w:rsidRPr="0012458D">
        <w:rPr>
          <w:sz w:val="24"/>
        </w:rPr>
        <w:t xml:space="preserve">Одним из важнейших составляющих инфраструктуры Мачинского сельсовета является уровень газификации населенных пунктов. </w:t>
      </w:r>
    </w:p>
    <w:p w:rsidR="00310AF8" w:rsidRPr="0012458D" w:rsidRDefault="00310AF8" w:rsidP="0012458D">
      <w:pPr>
        <w:pStyle w:val="BodyText2"/>
        <w:tabs>
          <w:tab w:val="left" w:pos="540"/>
        </w:tabs>
        <w:ind w:firstLine="567"/>
        <w:jc w:val="both"/>
        <w:rPr>
          <w:bCs/>
          <w:sz w:val="24"/>
        </w:rPr>
      </w:pPr>
      <w:r w:rsidRPr="0012458D">
        <w:rPr>
          <w:bCs/>
          <w:sz w:val="24"/>
        </w:rPr>
        <w:t>По территории Мачинского сельсовета проходит сеть газопроводов высокого и среднего давления. Газоснабжение населения осуществляется от АГРС села Вишневое.</w:t>
      </w:r>
    </w:p>
    <w:p w:rsidR="00310AF8" w:rsidRPr="0012458D" w:rsidRDefault="00310AF8" w:rsidP="0012458D">
      <w:pPr>
        <w:pStyle w:val="BodyText2"/>
        <w:tabs>
          <w:tab w:val="left" w:pos="540"/>
        </w:tabs>
        <w:ind w:firstLine="567"/>
        <w:jc w:val="both"/>
        <w:rPr>
          <w:sz w:val="24"/>
        </w:rPr>
      </w:pPr>
      <w:r w:rsidRPr="0012458D">
        <w:rPr>
          <w:sz w:val="24"/>
        </w:rPr>
        <w:t>Населенные пунк</w:t>
      </w:r>
      <w:r>
        <w:rPr>
          <w:sz w:val="24"/>
        </w:rPr>
        <w:t>ты д. Санниковка, с. Мача, д</w:t>
      </w:r>
      <w:r w:rsidRPr="0012458D">
        <w:rPr>
          <w:sz w:val="24"/>
        </w:rPr>
        <w:t>. Боль</w:t>
      </w:r>
      <w:r>
        <w:rPr>
          <w:sz w:val="24"/>
        </w:rPr>
        <w:t>шая Корневка, с. Григорьевка и п</w:t>
      </w:r>
      <w:r w:rsidRPr="0012458D">
        <w:rPr>
          <w:sz w:val="24"/>
        </w:rPr>
        <w:t>. Новая Ростовка газифицированы. Пр</w:t>
      </w:r>
      <w:r>
        <w:rPr>
          <w:sz w:val="24"/>
        </w:rPr>
        <w:t>отяженность газовых сетей – 13947</w:t>
      </w:r>
      <w:r w:rsidRPr="0012458D">
        <w:rPr>
          <w:sz w:val="24"/>
        </w:rPr>
        <w:t xml:space="preserve"> м. Деревня Васильевка, поселок Ров, село Плетневка с населением менее 50 человек не газифицированы и газификация их не предусматривается.</w:t>
      </w:r>
    </w:p>
    <w:p w:rsidR="00310AF8" w:rsidRPr="0012458D" w:rsidRDefault="00310AF8" w:rsidP="0012458D">
      <w:pPr>
        <w:ind w:left="40" w:right="60" w:firstLine="567"/>
        <w:jc w:val="both"/>
        <w:rPr>
          <w:rFonts w:ascii="Times New Roman" w:hAnsi="Times New Roman" w:cs="Times New Roman"/>
        </w:rPr>
      </w:pPr>
      <w:r w:rsidRPr="0012458D">
        <w:rPr>
          <w:rFonts w:ascii="Times New Roman" w:hAnsi="Times New Roman" w:cs="Times New Roman"/>
        </w:rPr>
        <w:t>В систему основных мероприятий по дальнейшему развитию инфраструктуры газового хозяйства входят следующие предложения:</w:t>
      </w:r>
    </w:p>
    <w:p w:rsidR="00310AF8" w:rsidRPr="0012458D" w:rsidRDefault="00310AF8" w:rsidP="0012458D">
      <w:pPr>
        <w:numPr>
          <w:ilvl w:val="0"/>
          <w:numId w:val="27"/>
        </w:numPr>
        <w:ind w:left="0" w:firstLine="567"/>
        <w:jc w:val="both"/>
        <w:rPr>
          <w:rFonts w:ascii="Times New Roman" w:hAnsi="Times New Roman" w:cs="Times New Roman"/>
        </w:rPr>
      </w:pPr>
      <w:r w:rsidRPr="0012458D">
        <w:rPr>
          <w:rFonts w:ascii="Times New Roman" w:hAnsi="Times New Roman" w:cs="Times New Roman"/>
        </w:rPr>
        <w:t>газификация негазифицированного жилого фонда в сельском поселении;</w:t>
      </w:r>
    </w:p>
    <w:p w:rsidR="00310AF8" w:rsidRPr="0012458D" w:rsidRDefault="00310AF8" w:rsidP="0012458D">
      <w:pPr>
        <w:numPr>
          <w:ilvl w:val="0"/>
          <w:numId w:val="27"/>
        </w:numPr>
        <w:ind w:left="0" w:firstLine="567"/>
        <w:jc w:val="both"/>
        <w:rPr>
          <w:rFonts w:ascii="Times New Roman" w:hAnsi="Times New Roman" w:cs="Times New Roman"/>
        </w:rPr>
      </w:pPr>
      <w:r w:rsidRPr="0012458D">
        <w:rPr>
          <w:rFonts w:ascii="Times New Roman" w:hAnsi="Times New Roman" w:cs="Times New Roman"/>
        </w:rPr>
        <w:t>внедрение экономичных энергосберегающих технологий строительства и эксплуатации газовых сетей, высокоэффективного и экологически безопасного оборудования для использования газового топлива;</w:t>
      </w:r>
    </w:p>
    <w:p w:rsidR="00310AF8" w:rsidRPr="0012458D" w:rsidRDefault="00310AF8" w:rsidP="0012458D">
      <w:pPr>
        <w:numPr>
          <w:ilvl w:val="0"/>
          <w:numId w:val="27"/>
        </w:numPr>
        <w:ind w:left="0" w:firstLine="567"/>
        <w:jc w:val="both"/>
        <w:rPr>
          <w:rFonts w:ascii="Times New Roman" w:hAnsi="Times New Roman" w:cs="Times New Roman"/>
        </w:rPr>
      </w:pPr>
      <w:r w:rsidRPr="0012458D">
        <w:rPr>
          <w:rFonts w:ascii="Times New Roman" w:hAnsi="Times New Roman" w:cs="Times New Roman"/>
        </w:rPr>
        <w:t>повышение эффективности использования сетевого газа.</w:t>
      </w:r>
    </w:p>
    <w:p w:rsidR="00310AF8" w:rsidRDefault="00310AF8" w:rsidP="0052300F">
      <w:pPr>
        <w:pStyle w:val="12"/>
        <w:spacing w:line="240" w:lineRule="auto"/>
        <w:jc w:val="both"/>
      </w:pPr>
    </w:p>
    <w:p w:rsidR="00310AF8" w:rsidRDefault="00310AF8" w:rsidP="001D522F">
      <w:pPr>
        <w:pStyle w:val="12"/>
        <w:spacing w:line="240" w:lineRule="auto"/>
        <w:jc w:val="both"/>
        <w:rPr>
          <w:b/>
        </w:rPr>
      </w:pPr>
      <w:r w:rsidRPr="00AC2DFC">
        <w:rPr>
          <w:b/>
        </w:rPr>
        <w:t>Краткий анализ существующего состояния сбора и вывоза бытовых отходов и мусора</w:t>
      </w:r>
      <w:r>
        <w:rPr>
          <w:b/>
        </w:rPr>
        <w:t>, зимнего содержания дорог общего пользования.</w:t>
      </w:r>
    </w:p>
    <w:p w:rsidR="00310AF8" w:rsidRPr="00AC2DFC" w:rsidRDefault="00310AF8" w:rsidP="001D522F">
      <w:pPr>
        <w:pStyle w:val="12"/>
        <w:spacing w:line="240" w:lineRule="auto"/>
        <w:jc w:val="both"/>
        <w:rPr>
          <w:b/>
        </w:rPr>
      </w:pPr>
    </w:p>
    <w:p w:rsidR="00310AF8" w:rsidRPr="00B5657A" w:rsidRDefault="00310AF8" w:rsidP="00B5657A">
      <w:pPr>
        <w:ind w:firstLine="540"/>
        <w:jc w:val="both"/>
        <w:rPr>
          <w:rFonts w:ascii="Times New Roman" w:hAnsi="Times New Roman" w:cs="Times New Roman"/>
        </w:rPr>
      </w:pPr>
      <w:r w:rsidRPr="00B5657A">
        <w:rPr>
          <w:rFonts w:ascii="Times New Roman" w:hAnsi="Times New Roman" w:cs="Times New Roman"/>
        </w:rPr>
        <w:t>Санитарная очистка территории Мачинского сельсовета включает в себя мероприятия по складированию и вывозу твердых коммунальных отходов, содержанию кладбищ, скотомогильников.</w:t>
      </w:r>
    </w:p>
    <w:p w:rsidR="00310AF8" w:rsidRDefault="00310AF8" w:rsidP="00B5657A">
      <w:pPr>
        <w:ind w:firstLine="540"/>
        <w:jc w:val="both"/>
        <w:rPr>
          <w:rFonts w:ascii="Times New Roman" w:hAnsi="Times New Roman" w:cs="Times New Roman"/>
        </w:rPr>
      </w:pPr>
      <w:r w:rsidRPr="00B5657A">
        <w:rPr>
          <w:rFonts w:ascii="Times New Roman" w:hAnsi="Times New Roman" w:cs="Times New Roman"/>
        </w:rPr>
        <w:t>На территории Мачинского сел</w:t>
      </w:r>
      <w:r>
        <w:rPr>
          <w:rFonts w:ascii="Times New Roman" w:hAnsi="Times New Roman" w:cs="Times New Roman"/>
        </w:rPr>
        <w:t xml:space="preserve">ьсовета расположено три кладбища, два скотомогильника и две </w:t>
      </w:r>
      <w:r w:rsidRPr="00B5657A">
        <w:rPr>
          <w:rFonts w:ascii="Times New Roman" w:hAnsi="Times New Roman" w:cs="Times New Roman"/>
        </w:rPr>
        <w:t xml:space="preserve">площадки временного хранения коммунальных отходов (ТКО). </w:t>
      </w:r>
    </w:p>
    <w:p w:rsidR="00310AF8" w:rsidRPr="00C57276" w:rsidRDefault="00310AF8" w:rsidP="00B5657A">
      <w:pPr>
        <w:pStyle w:val="12"/>
        <w:spacing w:line="240" w:lineRule="auto"/>
        <w:jc w:val="both"/>
      </w:pPr>
      <w:r w:rsidRPr="00C57276">
        <w:t>Зимнее содержание дорог (проезжих частей, выездов, обочин) выполняется</w:t>
      </w:r>
      <w:r>
        <w:t xml:space="preserve"> </w:t>
      </w:r>
      <w:r w:rsidRPr="00C57276">
        <w:t>согласно муниципальному контракту и предполагает устранение гололеда,</w:t>
      </w:r>
      <w:r>
        <w:t xml:space="preserve"> </w:t>
      </w:r>
      <w:r w:rsidRPr="00C57276">
        <w:t>снегоочистку, заготовку противогололедных материалов и выполнение</w:t>
      </w:r>
      <w:r>
        <w:t xml:space="preserve"> </w:t>
      </w:r>
      <w:r w:rsidRPr="00C57276">
        <w:t>противопаводковых мероприятий. Гололед и скользкость устраняются в период</w:t>
      </w:r>
      <w:r>
        <w:t xml:space="preserve"> </w:t>
      </w:r>
      <w:r w:rsidRPr="00C57276">
        <w:t>снегопадов или гололедицы с интервалом 3-4 часа, в период между снегопадами</w:t>
      </w:r>
      <w:r>
        <w:t xml:space="preserve"> </w:t>
      </w:r>
      <w:r w:rsidRPr="00C57276">
        <w:t>производится выборочная подсыпка пескосоляной смеси, по состоянию покрытия.</w:t>
      </w:r>
    </w:p>
    <w:p w:rsidR="00310AF8" w:rsidRDefault="00310AF8" w:rsidP="00B5657A">
      <w:pPr>
        <w:pStyle w:val="12"/>
        <w:spacing w:line="240" w:lineRule="auto"/>
        <w:jc w:val="both"/>
      </w:pPr>
      <w:r w:rsidRPr="00C57276">
        <w:t>Снегоочистка осуществляется в период снегопадов с интервалом 4-4,5 часа, между</w:t>
      </w:r>
      <w:r>
        <w:t xml:space="preserve"> </w:t>
      </w:r>
      <w:r w:rsidRPr="00C57276">
        <w:t>снегопадами по состоянию покрытия, если толщина снежной шуги создает помехи</w:t>
      </w:r>
      <w:r>
        <w:t xml:space="preserve"> </w:t>
      </w:r>
      <w:r w:rsidRPr="00C57276">
        <w:t>движению транспорта (3-5 см). Противопаводковые мероприятия осуществляются</w:t>
      </w:r>
      <w:r>
        <w:t xml:space="preserve"> </w:t>
      </w:r>
      <w:r w:rsidRPr="00C57276">
        <w:t>в период зимних оттепелей и при аварийных ситуациях, производится уборка снега</w:t>
      </w:r>
      <w:r>
        <w:t xml:space="preserve"> </w:t>
      </w:r>
      <w:r w:rsidRPr="00C57276">
        <w:t>безвывозным и вывозным способом.</w:t>
      </w:r>
    </w:p>
    <w:p w:rsidR="00310AF8" w:rsidRDefault="00310AF8" w:rsidP="001D522F">
      <w:pPr>
        <w:pStyle w:val="12"/>
        <w:spacing w:line="240" w:lineRule="auto"/>
        <w:jc w:val="both"/>
        <w:rPr>
          <w:b/>
        </w:rPr>
      </w:pPr>
    </w:p>
    <w:p w:rsidR="00310AF8" w:rsidRPr="00B576A4" w:rsidRDefault="00310AF8" w:rsidP="001D522F">
      <w:pPr>
        <w:pStyle w:val="12"/>
        <w:spacing w:line="240" w:lineRule="auto"/>
        <w:jc w:val="both"/>
        <w:rPr>
          <w:b/>
        </w:rPr>
      </w:pPr>
      <w:r w:rsidRPr="00B576A4">
        <w:rPr>
          <w:b/>
        </w:rPr>
        <w:t>Краткий анализ существующего состояния установки приборов учета и энергоресурсосбережения у потребителей</w:t>
      </w:r>
    </w:p>
    <w:p w:rsidR="00310AF8" w:rsidRPr="00C57276" w:rsidRDefault="00310AF8" w:rsidP="0052300F">
      <w:pPr>
        <w:pStyle w:val="12"/>
        <w:spacing w:line="240" w:lineRule="auto"/>
        <w:jc w:val="both"/>
      </w:pPr>
    </w:p>
    <w:p w:rsidR="00310AF8" w:rsidRPr="00C57276" w:rsidRDefault="00310AF8" w:rsidP="00B5657A">
      <w:pPr>
        <w:pStyle w:val="12"/>
        <w:spacing w:line="240" w:lineRule="auto"/>
        <w:jc w:val="both"/>
      </w:pPr>
      <w:r w:rsidRPr="00C57276">
        <w:t>Руководствуясь пунктом 5 статьи 13 Федерального закона от 23.11.2009г.</w:t>
      </w:r>
      <w:r>
        <w:t xml:space="preserve"> </w:t>
      </w:r>
      <w:r w:rsidRPr="00C57276">
        <w:t>№261-ФЗ «Об энергосбережении и о повышении энергетической эффективности и</w:t>
      </w:r>
      <w:r>
        <w:t xml:space="preserve"> </w:t>
      </w:r>
      <w:r w:rsidRPr="00C57276">
        <w:t xml:space="preserve">о внесении изменений в отдельные </w:t>
      </w:r>
      <w:r>
        <w:t>з</w:t>
      </w:r>
      <w:r w:rsidRPr="00C57276">
        <w:t>аконодательные акты Российской Федерации»</w:t>
      </w:r>
      <w:r>
        <w:t xml:space="preserve"> </w:t>
      </w:r>
      <w:r w:rsidRPr="00C57276">
        <w:t>собственники жилых домов, собственники помещений в многоквартирных домах,</w:t>
      </w:r>
      <w:r>
        <w:t xml:space="preserve"> </w:t>
      </w:r>
      <w:r w:rsidRPr="00C57276">
        <w:t>введенных в эксплуатацию на день вступления Закона № 261-ФЗ в силу, обязаны в</w:t>
      </w:r>
      <w:r>
        <w:t xml:space="preserve"> </w:t>
      </w:r>
      <w:r w:rsidRPr="00C57276">
        <w:t>срок до 1 января 2012 года обеспечить оснащение таких домов приборами учета</w:t>
      </w:r>
      <w:r>
        <w:t xml:space="preserve"> </w:t>
      </w:r>
      <w:r w:rsidRPr="00C57276">
        <w:t>используемых воды, природного газа, тепловой энергии, электрической энергии, а</w:t>
      </w:r>
      <w:r>
        <w:t xml:space="preserve"> </w:t>
      </w:r>
      <w:r w:rsidRPr="00C57276">
        <w:t>также ввод установленных приборов учета в эксплуатацию. При этом</w:t>
      </w:r>
      <w:r>
        <w:t xml:space="preserve"> </w:t>
      </w:r>
      <w:r w:rsidRPr="00C57276">
        <w:t>многоквартирные дома в указанный срок должны быть оснащены коллективными</w:t>
      </w:r>
      <w:r>
        <w:t xml:space="preserve"> </w:t>
      </w:r>
      <w:r w:rsidRPr="00C57276">
        <w:t>(общедомовыми) приборами учета используемых коммунальных ресурсов, а также</w:t>
      </w:r>
      <w:r>
        <w:t xml:space="preserve"> </w:t>
      </w:r>
      <w:r w:rsidRPr="00C57276">
        <w:t>индивидуальными и общими (для коммунальной квартиры) приборами учета.</w:t>
      </w:r>
    </w:p>
    <w:p w:rsidR="00310AF8" w:rsidRDefault="00310AF8" w:rsidP="00B5657A">
      <w:pPr>
        <w:pStyle w:val="12"/>
        <w:spacing w:line="240" w:lineRule="auto"/>
        <w:jc w:val="both"/>
      </w:pPr>
      <w:r w:rsidRPr="00C57276">
        <w:t xml:space="preserve">В настоящее время, приборы учета тепловой энергии </w:t>
      </w:r>
      <w:r>
        <w:t>на территории Мачинского сельсовета</w:t>
      </w:r>
      <w:r w:rsidRPr="00C57276">
        <w:t xml:space="preserve"> отсутствуют</w:t>
      </w:r>
      <w:r>
        <w:t xml:space="preserve">. Отопление всего индивидуального жилого фонда </w:t>
      </w:r>
      <w:r w:rsidRPr="008D4A93">
        <w:t>осуществляется от индивидуальных квартирных теплогенераторов</w:t>
      </w:r>
      <w:r>
        <w:t>, а объектов соцкультбыта от собственных встроенных и отдельно стоящих котельных, работающих на природном газе</w:t>
      </w:r>
      <w:r w:rsidRPr="008D4A93">
        <w:t>.</w:t>
      </w:r>
    </w:p>
    <w:p w:rsidR="00310AF8" w:rsidRPr="00C57276" w:rsidRDefault="00310AF8" w:rsidP="00B5657A">
      <w:pPr>
        <w:pStyle w:val="12"/>
        <w:spacing w:line="240" w:lineRule="auto"/>
        <w:jc w:val="both"/>
      </w:pPr>
      <w:r>
        <w:t>Счетчиками газа оборудованы 100% потребителей, использующих природный газ в целях приготовления пищи, а также в котельных и индивидуальных теплогенераторах в качестве топлива.</w:t>
      </w:r>
    </w:p>
    <w:p w:rsidR="00310AF8" w:rsidRPr="00C57276" w:rsidRDefault="00310AF8" w:rsidP="00B5657A">
      <w:pPr>
        <w:pStyle w:val="12"/>
        <w:spacing w:line="240" w:lineRule="auto"/>
        <w:jc w:val="both"/>
      </w:pPr>
      <w:r w:rsidRPr="00C57276">
        <w:t>Приборами учета потребления</w:t>
      </w:r>
      <w:r>
        <w:t xml:space="preserve"> </w:t>
      </w:r>
      <w:r w:rsidRPr="00C57276">
        <w:t>электрической энергии оборудован</w:t>
      </w:r>
      <w:r>
        <w:t>ы</w:t>
      </w:r>
      <w:r w:rsidRPr="00C57276">
        <w:t xml:space="preserve"> 100% потребителей.</w:t>
      </w:r>
    </w:p>
    <w:p w:rsidR="00310AF8" w:rsidRPr="00C57276" w:rsidRDefault="00310AF8" w:rsidP="00B5657A">
      <w:pPr>
        <w:pStyle w:val="12"/>
        <w:spacing w:line="240" w:lineRule="auto"/>
        <w:jc w:val="both"/>
      </w:pPr>
      <w:r w:rsidRPr="00C57276">
        <w:t>Существующие темпы установки приборов учета</w:t>
      </w:r>
      <w:r>
        <w:t xml:space="preserve"> субъектами водопотребления </w:t>
      </w:r>
      <w:r w:rsidRPr="00C57276">
        <w:t xml:space="preserve"> явно недостаточны и не</w:t>
      </w:r>
      <w:r>
        <w:t xml:space="preserve"> </w:t>
      </w:r>
      <w:r w:rsidRPr="00C57276">
        <w:t>соответствуют требованиям Федерального закона от 23.11.2009 г.</w:t>
      </w:r>
    </w:p>
    <w:p w:rsidR="00310AF8" w:rsidRDefault="00310AF8" w:rsidP="007C23D3">
      <w:pPr>
        <w:pStyle w:val="22"/>
        <w:keepNext/>
        <w:keepLines/>
        <w:shd w:val="clear" w:color="auto" w:fill="auto"/>
        <w:spacing w:line="240" w:lineRule="exact"/>
        <w:ind w:left="2280"/>
        <w:jc w:val="left"/>
        <w:rPr>
          <w:rStyle w:val="21"/>
          <w:color w:val="000000"/>
          <w:sz w:val="24"/>
          <w:szCs w:val="24"/>
        </w:rPr>
      </w:pPr>
      <w:bookmarkStart w:id="11" w:name="bookmark9"/>
    </w:p>
    <w:p w:rsidR="00310AF8" w:rsidRPr="00BE06E1" w:rsidRDefault="00310AF8" w:rsidP="007C23D3">
      <w:pPr>
        <w:pStyle w:val="22"/>
        <w:keepNext/>
        <w:keepLines/>
        <w:shd w:val="clear" w:color="auto" w:fill="auto"/>
        <w:spacing w:line="240" w:lineRule="exact"/>
        <w:ind w:left="2280"/>
        <w:jc w:val="left"/>
        <w:rPr>
          <w:sz w:val="24"/>
          <w:szCs w:val="24"/>
        </w:rPr>
      </w:pPr>
      <w:r w:rsidRPr="00BE06E1">
        <w:rPr>
          <w:rStyle w:val="21"/>
          <w:color w:val="000000"/>
          <w:sz w:val="24"/>
          <w:szCs w:val="24"/>
        </w:rPr>
        <w:t xml:space="preserve">Раздел 1. Сведения о котельных </w:t>
      </w:r>
      <w:bookmarkEnd w:id="11"/>
    </w:p>
    <w:p w:rsidR="00310AF8" w:rsidRPr="00BE06E1" w:rsidRDefault="00310AF8" w:rsidP="001D522F">
      <w:pPr>
        <w:pStyle w:val="20"/>
        <w:shd w:val="clear" w:color="auto" w:fill="auto"/>
        <w:spacing w:after="0" w:line="240" w:lineRule="auto"/>
        <w:ind w:firstLine="760"/>
        <w:jc w:val="both"/>
        <w:rPr>
          <w:sz w:val="24"/>
          <w:szCs w:val="24"/>
        </w:rPr>
      </w:pPr>
      <w:r w:rsidRPr="00BE06E1">
        <w:rPr>
          <w:rStyle w:val="2"/>
          <w:color w:val="000000"/>
          <w:sz w:val="24"/>
          <w:szCs w:val="24"/>
        </w:rPr>
        <w:t xml:space="preserve">В настоящее время единой теплоснабжающей организации в </w:t>
      </w:r>
      <w:r>
        <w:rPr>
          <w:rStyle w:val="2"/>
          <w:color w:val="000000"/>
          <w:sz w:val="24"/>
          <w:szCs w:val="24"/>
        </w:rPr>
        <w:t>Мачинском сельском</w:t>
      </w:r>
      <w:r w:rsidRPr="00BE06E1">
        <w:rPr>
          <w:rStyle w:val="2"/>
          <w:color w:val="000000"/>
          <w:sz w:val="24"/>
          <w:szCs w:val="24"/>
        </w:rPr>
        <w:t xml:space="preserve"> поселении нет.</w:t>
      </w:r>
    </w:p>
    <w:p w:rsidR="00310AF8" w:rsidRPr="00BE06E1" w:rsidRDefault="00310AF8" w:rsidP="007C23D3">
      <w:pPr>
        <w:pStyle w:val="20"/>
        <w:shd w:val="clear" w:color="auto" w:fill="auto"/>
        <w:spacing w:after="0" w:line="240" w:lineRule="exact"/>
        <w:jc w:val="right"/>
        <w:rPr>
          <w:sz w:val="24"/>
          <w:szCs w:val="24"/>
        </w:rPr>
      </w:pPr>
      <w:r w:rsidRPr="00BE06E1">
        <w:rPr>
          <w:rStyle w:val="2"/>
          <w:color w:val="000000"/>
          <w:sz w:val="24"/>
          <w:szCs w:val="24"/>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26"/>
        <w:gridCol w:w="1942"/>
        <w:gridCol w:w="1634"/>
        <w:gridCol w:w="1677"/>
        <w:gridCol w:w="1883"/>
      </w:tblGrid>
      <w:tr w:rsidR="00310AF8" w:rsidRPr="0020608C" w:rsidTr="005A5D09">
        <w:tc>
          <w:tcPr>
            <w:tcW w:w="3026" w:type="dxa"/>
          </w:tcPr>
          <w:p w:rsidR="00310AF8" w:rsidRPr="0020608C" w:rsidRDefault="00310AF8" w:rsidP="0020608C">
            <w:pPr>
              <w:jc w:val="both"/>
              <w:rPr>
                <w:rFonts w:ascii="Times New Roman" w:hAnsi="Times New Roman" w:cs="Times New Roman"/>
              </w:rPr>
            </w:pPr>
            <w:r w:rsidRPr="0020608C">
              <w:rPr>
                <w:rFonts w:ascii="Times New Roman" w:hAnsi="Times New Roman" w:cs="Times New Roman"/>
              </w:rPr>
              <w:t xml:space="preserve">Наименование </w:t>
            </w:r>
          </w:p>
        </w:tc>
        <w:tc>
          <w:tcPr>
            <w:tcW w:w="1942" w:type="dxa"/>
          </w:tcPr>
          <w:p w:rsidR="00310AF8" w:rsidRPr="00DA11E9" w:rsidRDefault="00310AF8" w:rsidP="0020608C">
            <w:pPr>
              <w:jc w:val="both"/>
              <w:rPr>
                <w:rFonts w:ascii="Times New Roman" w:hAnsi="Times New Roman" w:cs="Times New Roman"/>
              </w:rPr>
            </w:pPr>
            <w:r w:rsidRPr="00DA11E9">
              <w:rPr>
                <w:rFonts w:ascii="Times New Roman" w:hAnsi="Times New Roman" w:cs="Times New Roman"/>
              </w:rPr>
              <w:t>Протяженность тепловых сетей</w:t>
            </w:r>
          </w:p>
        </w:tc>
        <w:tc>
          <w:tcPr>
            <w:tcW w:w="1634" w:type="dxa"/>
          </w:tcPr>
          <w:p w:rsidR="00310AF8" w:rsidRPr="0020608C" w:rsidRDefault="00310AF8" w:rsidP="0020608C">
            <w:pPr>
              <w:jc w:val="both"/>
              <w:rPr>
                <w:rFonts w:ascii="Times New Roman" w:hAnsi="Times New Roman" w:cs="Times New Roman"/>
              </w:rPr>
            </w:pPr>
            <w:r w:rsidRPr="0020608C">
              <w:rPr>
                <w:rFonts w:ascii="Times New Roman" w:hAnsi="Times New Roman" w:cs="Times New Roman"/>
              </w:rPr>
              <w:t>диаметр</w:t>
            </w:r>
          </w:p>
        </w:tc>
        <w:tc>
          <w:tcPr>
            <w:tcW w:w="1677" w:type="dxa"/>
          </w:tcPr>
          <w:p w:rsidR="00310AF8" w:rsidRPr="0020608C" w:rsidRDefault="00310AF8" w:rsidP="0020608C">
            <w:pPr>
              <w:jc w:val="both"/>
              <w:rPr>
                <w:rFonts w:ascii="Times New Roman" w:hAnsi="Times New Roman" w:cs="Times New Roman"/>
              </w:rPr>
            </w:pPr>
            <w:r w:rsidRPr="0020608C">
              <w:rPr>
                <w:rFonts w:ascii="Times New Roman" w:hAnsi="Times New Roman" w:cs="Times New Roman"/>
              </w:rPr>
              <w:t>материал</w:t>
            </w:r>
          </w:p>
        </w:tc>
        <w:tc>
          <w:tcPr>
            <w:tcW w:w="1883" w:type="dxa"/>
          </w:tcPr>
          <w:p w:rsidR="00310AF8" w:rsidRPr="0020608C" w:rsidRDefault="00310AF8" w:rsidP="0020608C">
            <w:pPr>
              <w:jc w:val="both"/>
              <w:rPr>
                <w:rFonts w:ascii="Times New Roman" w:hAnsi="Times New Roman" w:cs="Times New Roman"/>
              </w:rPr>
            </w:pPr>
            <w:r w:rsidRPr="0020608C">
              <w:rPr>
                <w:rFonts w:ascii="Times New Roman" w:hAnsi="Times New Roman" w:cs="Times New Roman"/>
              </w:rPr>
              <w:t>Год ввода в эксплуатацию</w:t>
            </w:r>
          </w:p>
        </w:tc>
      </w:tr>
      <w:tr w:rsidR="00310AF8" w:rsidRPr="0020608C" w:rsidTr="005A5D09">
        <w:tc>
          <w:tcPr>
            <w:tcW w:w="3026" w:type="dxa"/>
          </w:tcPr>
          <w:p w:rsidR="00310AF8" w:rsidRPr="001D522F" w:rsidRDefault="00310AF8" w:rsidP="00DF45AD">
            <w:pPr>
              <w:jc w:val="both"/>
              <w:rPr>
                <w:rFonts w:ascii="Times New Roman" w:hAnsi="Times New Roman" w:cs="Times New Roman"/>
              </w:rPr>
            </w:pPr>
            <w:r w:rsidRPr="001D522F">
              <w:rPr>
                <w:rFonts w:ascii="Times New Roman" w:hAnsi="Times New Roman" w:cs="Times New Roman"/>
              </w:rPr>
              <w:t xml:space="preserve">МБОУ НОШ </w:t>
            </w:r>
          </w:p>
          <w:p w:rsidR="00310AF8" w:rsidRPr="001D522F" w:rsidRDefault="00310AF8" w:rsidP="00DF45AD">
            <w:pPr>
              <w:jc w:val="both"/>
              <w:rPr>
                <w:rFonts w:ascii="Times New Roman" w:hAnsi="Times New Roman" w:cs="Times New Roman"/>
              </w:rPr>
            </w:pPr>
            <w:r w:rsidRPr="001D522F">
              <w:rPr>
                <w:rFonts w:ascii="Times New Roman" w:hAnsi="Times New Roman" w:cs="Times New Roman"/>
              </w:rPr>
              <w:t xml:space="preserve">д. Санниковка </w:t>
            </w:r>
          </w:p>
          <w:p w:rsidR="00310AF8" w:rsidRPr="001D522F" w:rsidRDefault="00310AF8" w:rsidP="00DF45AD">
            <w:pPr>
              <w:jc w:val="both"/>
              <w:rPr>
                <w:rFonts w:ascii="Times New Roman" w:hAnsi="Times New Roman" w:cs="Times New Roman"/>
              </w:rPr>
            </w:pPr>
            <w:r w:rsidRPr="001D522F">
              <w:rPr>
                <w:rFonts w:ascii="Times New Roman" w:hAnsi="Times New Roman" w:cs="Times New Roman"/>
              </w:rPr>
              <w:t>(ул. Молодежная, д.1)</w:t>
            </w:r>
            <w:r>
              <w:rPr>
                <w:rFonts w:ascii="Times New Roman" w:hAnsi="Times New Roman" w:cs="Times New Roman"/>
              </w:rPr>
              <w:t xml:space="preserve"> (филиал МБОУ СОШ с. Вишневое Тамалинского района Пензенской области им. дважды Героя Советского Союза Маршала Н.И. Крылова)</w:t>
            </w:r>
          </w:p>
        </w:tc>
        <w:tc>
          <w:tcPr>
            <w:tcW w:w="1942" w:type="dxa"/>
          </w:tcPr>
          <w:p w:rsidR="00310AF8" w:rsidRPr="00DA11E9" w:rsidRDefault="00310AF8" w:rsidP="0020608C">
            <w:pPr>
              <w:jc w:val="both"/>
              <w:rPr>
                <w:rFonts w:ascii="Times New Roman" w:hAnsi="Times New Roman" w:cs="Times New Roman"/>
              </w:rPr>
            </w:pPr>
            <w:r w:rsidRPr="00DA11E9">
              <w:rPr>
                <w:rFonts w:ascii="Times New Roman" w:hAnsi="Times New Roman" w:cs="Times New Roman"/>
              </w:rPr>
              <w:t>45</w:t>
            </w:r>
          </w:p>
        </w:tc>
        <w:tc>
          <w:tcPr>
            <w:tcW w:w="1634" w:type="dxa"/>
          </w:tcPr>
          <w:p w:rsidR="00310AF8" w:rsidRPr="0020608C" w:rsidRDefault="00310AF8" w:rsidP="0020608C">
            <w:pPr>
              <w:jc w:val="both"/>
              <w:rPr>
                <w:rFonts w:ascii="Times New Roman" w:hAnsi="Times New Roman" w:cs="Times New Roman"/>
              </w:rPr>
            </w:pPr>
            <w:r>
              <w:rPr>
                <w:rFonts w:ascii="Times New Roman" w:hAnsi="Times New Roman" w:cs="Times New Roman"/>
              </w:rPr>
              <w:t>80</w:t>
            </w:r>
          </w:p>
        </w:tc>
        <w:tc>
          <w:tcPr>
            <w:tcW w:w="1677" w:type="dxa"/>
          </w:tcPr>
          <w:p w:rsidR="00310AF8" w:rsidRPr="0020608C" w:rsidRDefault="00310AF8" w:rsidP="0020608C">
            <w:pPr>
              <w:jc w:val="both"/>
              <w:rPr>
                <w:rFonts w:ascii="Times New Roman" w:hAnsi="Times New Roman" w:cs="Times New Roman"/>
              </w:rPr>
            </w:pPr>
            <w:r w:rsidRPr="0020608C">
              <w:rPr>
                <w:rFonts w:ascii="Times New Roman" w:hAnsi="Times New Roman" w:cs="Times New Roman"/>
              </w:rPr>
              <w:t>металл</w:t>
            </w:r>
          </w:p>
        </w:tc>
        <w:tc>
          <w:tcPr>
            <w:tcW w:w="1883" w:type="dxa"/>
          </w:tcPr>
          <w:p w:rsidR="00310AF8" w:rsidRPr="0020608C" w:rsidRDefault="00310AF8" w:rsidP="0020608C">
            <w:pPr>
              <w:jc w:val="both"/>
              <w:rPr>
                <w:rFonts w:ascii="Times New Roman" w:hAnsi="Times New Roman" w:cs="Times New Roman"/>
              </w:rPr>
            </w:pPr>
            <w:r>
              <w:rPr>
                <w:rFonts w:ascii="Times New Roman" w:hAnsi="Times New Roman" w:cs="Times New Roman"/>
              </w:rPr>
              <w:t>2002</w:t>
            </w:r>
          </w:p>
        </w:tc>
      </w:tr>
      <w:tr w:rsidR="00310AF8" w:rsidRPr="0020608C" w:rsidTr="005A5D09">
        <w:tc>
          <w:tcPr>
            <w:tcW w:w="3026" w:type="dxa"/>
          </w:tcPr>
          <w:p w:rsidR="00310AF8" w:rsidRPr="001D522F" w:rsidRDefault="00310AF8" w:rsidP="00DF45AD">
            <w:pPr>
              <w:jc w:val="both"/>
              <w:rPr>
                <w:rFonts w:ascii="Times New Roman" w:hAnsi="Times New Roman" w:cs="Times New Roman"/>
              </w:rPr>
            </w:pPr>
            <w:r w:rsidRPr="001D522F">
              <w:rPr>
                <w:rFonts w:ascii="Times New Roman" w:hAnsi="Times New Roman" w:cs="Times New Roman"/>
              </w:rPr>
              <w:t xml:space="preserve">СДК д. Санниковка (ул.Молодежная, д. 2) </w:t>
            </w:r>
          </w:p>
        </w:tc>
        <w:tc>
          <w:tcPr>
            <w:tcW w:w="1942" w:type="dxa"/>
          </w:tcPr>
          <w:p w:rsidR="00310AF8" w:rsidRPr="00DA11E9" w:rsidRDefault="00310AF8" w:rsidP="0020608C">
            <w:pPr>
              <w:jc w:val="both"/>
              <w:rPr>
                <w:rFonts w:ascii="Times New Roman" w:hAnsi="Times New Roman" w:cs="Times New Roman"/>
              </w:rPr>
            </w:pPr>
            <w:r w:rsidRPr="00DA11E9">
              <w:rPr>
                <w:rFonts w:ascii="Times New Roman" w:hAnsi="Times New Roman" w:cs="Times New Roman"/>
              </w:rPr>
              <w:t>5</w:t>
            </w:r>
          </w:p>
        </w:tc>
        <w:tc>
          <w:tcPr>
            <w:tcW w:w="1634" w:type="dxa"/>
          </w:tcPr>
          <w:p w:rsidR="00310AF8" w:rsidRPr="0020608C" w:rsidRDefault="00310AF8" w:rsidP="0020608C">
            <w:pPr>
              <w:jc w:val="both"/>
              <w:rPr>
                <w:rFonts w:ascii="Times New Roman" w:hAnsi="Times New Roman" w:cs="Times New Roman"/>
              </w:rPr>
            </w:pPr>
            <w:r>
              <w:rPr>
                <w:rFonts w:ascii="Times New Roman" w:hAnsi="Times New Roman" w:cs="Times New Roman"/>
              </w:rPr>
              <w:t>80</w:t>
            </w:r>
          </w:p>
        </w:tc>
        <w:tc>
          <w:tcPr>
            <w:tcW w:w="1677" w:type="dxa"/>
          </w:tcPr>
          <w:p w:rsidR="00310AF8" w:rsidRPr="0020608C" w:rsidRDefault="00310AF8" w:rsidP="0020608C">
            <w:pPr>
              <w:jc w:val="both"/>
              <w:rPr>
                <w:rFonts w:ascii="Times New Roman" w:hAnsi="Times New Roman" w:cs="Times New Roman"/>
              </w:rPr>
            </w:pPr>
            <w:r w:rsidRPr="0020608C">
              <w:rPr>
                <w:rFonts w:ascii="Times New Roman" w:hAnsi="Times New Roman" w:cs="Times New Roman"/>
              </w:rPr>
              <w:t>металл</w:t>
            </w:r>
          </w:p>
        </w:tc>
        <w:tc>
          <w:tcPr>
            <w:tcW w:w="1883" w:type="dxa"/>
          </w:tcPr>
          <w:p w:rsidR="00310AF8" w:rsidRPr="0020608C" w:rsidRDefault="00310AF8" w:rsidP="0020608C">
            <w:pPr>
              <w:jc w:val="both"/>
              <w:rPr>
                <w:rFonts w:ascii="Times New Roman" w:hAnsi="Times New Roman" w:cs="Times New Roman"/>
              </w:rPr>
            </w:pPr>
            <w:r>
              <w:rPr>
                <w:rFonts w:ascii="Times New Roman" w:hAnsi="Times New Roman" w:cs="Times New Roman"/>
              </w:rPr>
              <w:t>1997</w:t>
            </w:r>
          </w:p>
        </w:tc>
      </w:tr>
    </w:tbl>
    <w:p w:rsidR="00310AF8" w:rsidRPr="00BE06E1" w:rsidRDefault="00310AF8" w:rsidP="002D0B27">
      <w:pPr>
        <w:ind w:firstLine="540"/>
        <w:jc w:val="both"/>
        <w:rPr>
          <w:rFonts w:ascii="Times New Roman" w:hAnsi="Times New Roman" w:cs="Times New Roman"/>
        </w:rPr>
      </w:pPr>
    </w:p>
    <w:p w:rsidR="00310AF8" w:rsidRPr="00BE06E1" w:rsidRDefault="00310AF8" w:rsidP="002D0B27">
      <w:pPr>
        <w:ind w:firstLine="540"/>
        <w:jc w:val="both"/>
        <w:rPr>
          <w:rFonts w:ascii="Times New Roman" w:hAnsi="Times New Roman" w:cs="Times New Roman"/>
        </w:rPr>
      </w:pPr>
      <w:r w:rsidRPr="00BE06E1">
        <w:rPr>
          <w:rFonts w:ascii="Times New Roman" w:hAnsi="Times New Roman" w:cs="Times New Roman"/>
        </w:rPr>
        <w:t xml:space="preserve">Объекты на территории </w:t>
      </w:r>
      <w:r>
        <w:rPr>
          <w:rFonts w:ascii="Times New Roman" w:hAnsi="Times New Roman" w:cs="Times New Roman"/>
        </w:rPr>
        <w:t>Мачинского сельсовета Тамалинского района</w:t>
      </w:r>
      <w:r w:rsidRPr="00BE06E1">
        <w:rPr>
          <w:rFonts w:ascii="Times New Roman" w:hAnsi="Times New Roman" w:cs="Times New Roman"/>
        </w:rPr>
        <w:t xml:space="preserve"> имеют преимущественно локальные системы инженерного обеспечения.</w:t>
      </w:r>
    </w:p>
    <w:p w:rsidR="00310AF8" w:rsidRPr="00BE06E1" w:rsidRDefault="00310AF8" w:rsidP="002D0B27">
      <w:pPr>
        <w:ind w:firstLine="540"/>
        <w:jc w:val="both"/>
        <w:rPr>
          <w:rFonts w:ascii="Times New Roman" w:hAnsi="Times New Roman" w:cs="Times New Roman"/>
        </w:rPr>
      </w:pPr>
      <w:r w:rsidRPr="00BE06E1">
        <w:rPr>
          <w:rFonts w:ascii="Times New Roman" w:hAnsi="Times New Roman" w:cs="Times New Roman"/>
        </w:rPr>
        <w:t xml:space="preserve">Существующие муниципальные объекты, объекты культуры, образования, здравоохранения в </w:t>
      </w:r>
      <w:r>
        <w:rPr>
          <w:rFonts w:ascii="Times New Roman" w:hAnsi="Times New Roman" w:cs="Times New Roman"/>
        </w:rPr>
        <w:t>Мачинском сельсовете</w:t>
      </w:r>
      <w:r w:rsidRPr="00BE06E1">
        <w:rPr>
          <w:rFonts w:ascii="Times New Roman" w:hAnsi="Times New Roman" w:cs="Times New Roman"/>
        </w:rPr>
        <w:t xml:space="preserve"> будут снабжаться по прежней схеме централизовано от существующих котельных (таблица № 1), частные дома </w:t>
      </w:r>
      <w:r>
        <w:rPr>
          <w:rFonts w:ascii="Times New Roman" w:hAnsi="Times New Roman" w:cs="Times New Roman"/>
        </w:rPr>
        <w:t>буду</w:t>
      </w:r>
      <w:r w:rsidRPr="00BE06E1">
        <w:rPr>
          <w:rFonts w:ascii="Times New Roman" w:hAnsi="Times New Roman" w:cs="Times New Roman"/>
        </w:rPr>
        <w:t>т снабжаться индивидуально и отапливаться индивидуально</w:t>
      </w:r>
      <w:r>
        <w:rPr>
          <w:rFonts w:ascii="Times New Roman" w:hAnsi="Times New Roman" w:cs="Times New Roman"/>
        </w:rPr>
        <w:t xml:space="preserve"> природным газом.</w:t>
      </w:r>
    </w:p>
    <w:p w:rsidR="00310AF8" w:rsidRPr="00BE06E1" w:rsidRDefault="00310AF8" w:rsidP="002D0B27">
      <w:pPr>
        <w:ind w:firstLine="540"/>
        <w:jc w:val="both"/>
        <w:rPr>
          <w:rFonts w:ascii="Times New Roman" w:hAnsi="Times New Roman" w:cs="Times New Roman"/>
          <w:b/>
          <w:bCs/>
        </w:rPr>
      </w:pPr>
      <w:r w:rsidRPr="00BE06E1">
        <w:rPr>
          <w:rFonts w:ascii="Times New Roman" w:hAnsi="Times New Roman" w:cs="Times New Roman"/>
          <w:b/>
          <w:bCs/>
        </w:rPr>
        <w:t>Максимальный часовой расход тепла на нужды отопления населения, отопления объектов муниципальной, бюджетной и социальной сферы останется прежним - 1,3 Гкал/час</w:t>
      </w:r>
    </w:p>
    <w:p w:rsidR="00310AF8" w:rsidRPr="00BE06E1" w:rsidRDefault="00310AF8" w:rsidP="002D0B27">
      <w:pPr>
        <w:ind w:firstLine="540"/>
        <w:jc w:val="both"/>
        <w:rPr>
          <w:rFonts w:ascii="Times New Roman" w:hAnsi="Times New Roman" w:cs="Times New Roman"/>
        </w:rPr>
      </w:pPr>
      <w:r w:rsidRPr="00BE06E1">
        <w:rPr>
          <w:rFonts w:ascii="Times New Roman" w:hAnsi="Times New Roman" w:cs="Times New Roman"/>
        </w:rPr>
        <w:t xml:space="preserve">Строительство новых котельных нецелесообразно, необходима реконструкция существующих котельных, спроса на тепловую энергию у населения частного сектора и коммерческих структур </w:t>
      </w:r>
      <w:r>
        <w:rPr>
          <w:rFonts w:ascii="Times New Roman" w:hAnsi="Times New Roman" w:cs="Times New Roman"/>
        </w:rPr>
        <w:t xml:space="preserve">на территории Мачинского сельсовета </w:t>
      </w:r>
      <w:r w:rsidRPr="00BE06E1">
        <w:rPr>
          <w:rFonts w:ascii="Times New Roman" w:hAnsi="Times New Roman" w:cs="Times New Roman"/>
        </w:rPr>
        <w:t>нет.</w:t>
      </w:r>
    </w:p>
    <w:p w:rsidR="00310AF8" w:rsidRPr="00BE06E1" w:rsidRDefault="00310AF8" w:rsidP="002D0B27">
      <w:pPr>
        <w:ind w:firstLine="540"/>
        <w:jc w:val="both"/>
        <w:rPr>
          <w:rFonts w:ascii="Times New Roman" w:hAnsi="Times New Roman" w:cs="Times New Roman"/>
        </w:rPr>
      </w:pPr>
      <w:r w:rsidRPr="00BE06E1">
        <w:rPr>
          <w:rFonts w:ascii="Times New Roman" w:hAnsi="Times New Roman" w:cs="Times New Roman"/>
        </w:rPr>
        <w:t xml:space="preserve">Существующая схема тепловых сетей и систем теплоснабжения, является оптимальной для поселения ввиду не большой протяженности тепловой магистрали, доступности к ревизии и ремонту тепловых сетей и ремонту запорной арматуры. Трассировка и способ прокладки магистральных тепловых сетей </w:t>
      </w:r>
      <w:r>
        <w:rPr>
          <w:rFonts w:ascii="Times New Roman" w:hAnsi="Times New Roman" w:cs="Times New Roman"/>
        </w:rPr>
        <w:t>Мачинского сельсовета Тамалинского района</w:t>
      </w:r>
      <w:r w:rsidRPr="00BE06E1">
        <w:rPr>
          <w:rFonts w:ascii="Times New Roman" w:hAnsi="Times New Roman" w:cs="Times New Roman"/>
        </w:rPr>
        <w:t xml:space="preserve"> осуществлена поверхностно, необходима частичная замена тепловых сетей и теплоизоляция с использованием современных теплозащитных материалов.</w:t>
      </w:r>
    </w:p>
    <w:p w:rsidR="00310AF8" w:rsidRPr="00BE06E1" w:rsidRDefault="00310AF8" w:rsidP="002D0B27">
      <w:pPr>
        <w:ind w:firstLine="540"/>
        <w:jc w:val="both"/>
        <w:rPr>
          <w:rFonts w:ascii="Times New Roman" w:hAnsi="Times New Roman" w:cs="Times New Roman"/>
        </w:rPr>
      </w:pPr>
    </w:p>
    <w:p w:rsidR="00310AF8" w:rsidRPr="00BE06E1" w:rsidRDefault="00310AF8" w:rsidP="002D0B27">
      <w:pPr>
        <w:ind w:firstLine="540"/>
        <w:jc w:val="both"/>
        <w:rPr>
          <w:rFonts w:ascii="Times New Roman" w:hAnsi="Times New Roman" w:cs="Times New Roman"/>
          <w:b/>
          <w:bCs/>
        </w:rPr>
      </w:pPr>
      <w:bookmarkStart w:id="12" w:name="bookmark10"/>
      <w:r w:rsidRPr="00BE06E1">
        <w:rPr>
          <w:rFonts w:ascii="Times New Roman" w:hAnsi="Times New Roman" w:cs="Times New Roman"/>
          <w:b/>
          <w:bCs/>
        </w:rPr>
        <w:t>Раздел 2.Перспективные балансы тепловой мощности источников тепловой энергии и тепловой нагрузки потребителей.</w:t>
      </w:r>
      <w:bookmarkEnd w:id="12"/>
    </w:p>
    <w:p w:rsidR="00310AF8" w:rsidRPr="00BE06E1" w:rsidRDefault="00310AF8" w:rsidP="002D0B27">
      <w:pPr>
        <w:ind w:firstLine="540"/>
        <w:jc w:val="both"/>
        <w:rPr>
          <w:rFonts w:ascii="Times New Roman" w:hAnsi="Times New Roman" w:cs="Times New Roman"/>
          <w:b/>
          <w:bCs/>
        </w:rPr>
      </w:pPr>
    </w:p>
    <w:p w:rsidR="00310AF8" w:rsidRPr="00BE06E1" w:rsidRDefault="00310AF8" w:rsidP="002D0B27">
      <w:pPr>
        <w:ind w:firstLine="540"/>
        <w:jc w:val="both"/>
        <w:rPr>
          <w:rFonts w:ascii="Times New Roman" w:hAnsi="Times New Roman" w:cs="Times New Roman"/>
        </w:rPr>
      </w:pPr>
      <w:r w:rsidRPr="00BE06E1">
        <w:rPr>
          <w:rFonts w:ascii="Times New Roman" w:hAnsi="Times New Roman" w:cs="Times New Roman"/>
        </w:rPr>
        <w:t>2.1.Радиус эффективного теплоснабжения.</w:t>
      </w:r>
    </w:p>
    <w:p w:rsidR="00310AF8" w:rsidRPr="00BE06E1" w:rsidRDefault="00310AF8" w:rsidP="002D0B27">
      <w:pPr>
        <w:ind w:firstLine="540"/>
        <w:jc w:val="both"/>
        <w:rPr>
          <w:rFonts w:ascii="Times New Roman" w:hAnsi="Times New Roman" w:cs="Times New Roman"/>
        </w:rPr>
      </w:pPr>
    </w:p>
    <w:p w:rsidR="00310AF8" w:rsidRPr="00BE06E1" w:rsidRDefault="00310AF8" w:rsidP="002D0B27">
      <w:pPr>
        <w:ind w:firstLine="540"/>
        <w:jc w:val="both"/>
        <w:rPr>
          <w:rFonts w:ascii="Times New Roman" w:hAnsi="Times New Roman" w:cs="Times New Roman"/>
        </w:rPr>
      </w:pPr>
      <w:r w:rsidRPr="00BE06E1">
        <w:rPr>
          <w:rFonts w:ascii="Times New Roman" w:hAnsi="Times New Roman" w:cs="Times New Roman"/>
        </w:rPr>
        <w:t xml:space="preserve">Среди основных мероприятий по энергосбережению в системах теплоснабжения можно выделить оптимизацию систем теплоснабжения </w:t>
      </w:r>
      <w:r>
        <w:rPr>
          <w:rFonts w:ascii="Times New Roman" w:hAnsi="Times New Roman" w:cs="Times New Roman"/>
        </w:rPr>
        <w:t>Мачинского сельсовета</w:t>
      </w:r>
      <w:r w:rsidRPr="00BE06E1">
        <w:rPr>
          <w:rFonts w:ascii="Times New Roman" w:hAnsi="Times New Roman" w:cs="Times New Roman"/>
        </w:rPr>
        <w:t xml:space="preserve"> с учетом эффективного радиуса теплоснабжения.</w:t>
      </w:r>
    </w:p>
    <w:p w:rsidR="00310AF8" w:rsidRPr="00BE06E1" w:rsidRDefault="00310AF8" w:rsidP="002D0B27">
      <w:pPr>
        <w:ind w:firstLine="540"/>
        <w:jc w:val="both"/>
        <w:rPr>
          <w:rFonts w:ascii="Times New Roman" w:hAnsi="Times New Roman" w:cs="Times New Roman"/>
        </w:rPr>
      </w:pPr>
      <w:r w:rsidRPr="00BE06E1">
        <w:rPr>
          <w:rFonts w:ascii="Times New Roman" w:hAnsi="Times New Roman" w:cs="Times New Roman"/>
        </w:rPr>
        <w:t>Передача тепловой энергии на большие расстояния является экономически неэффективной.</w:t>
      </w:r>
    </w:p>
    <w:p w:rsidR="00310AF8" w:rsidRPr="00BE06E1" w:rsidRDefault="00310AF8" w:rsidP="002D0B27">
      <w:pPr>
        <w:ind w:firstLine="540"/>
        <w:jc w:val="both"/>
        <w:rPr>
          <w:rFonts w:ascii="Times New Roman" w:hAnsi="Times New Roman" w:cs="Times New Roman"/>
        </w:rPr>
      </w:pPr>
      <w:r w:rsidRPr="00BE06E1">
        <w:rPr>
          <w:rFonts w:ascii="Times New Roman" w:hAnsi="Times New Roman" w:cs="Times New Roman"/>
        </w:rPr>
        <w:t>Радиус эффективного теплоснабжения позволяет определить условия, при которых подключение новых или увеличивающих тепловую нагрузку тепло 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определяемой для зоны действия каждого источника тепловой энергии.</w:t>
      </w:r>
    </w:p>
    <w:p w:rsidR="00310AF8" w:rsidRDefault="00310AF8" w:rsidP="002D0B27">
      <w:pPr>
        <w:ind w:firstLine="540"/>
        <w:jc w:val="both"/>
        <w:rPr>
          <w:rFonts w:ascii="Times New Roman" w:hAnsi="Times New Roman" w:cs="Times New Roman"/>
        </w:rPr>
      </w:pPr>
      <w:r w:rsidRPr="00BE06E1">
        <w:rPr>
          <w:rFonts w:ascii="Times New Roman" w:hAnsi="Times New Roman" w:cs="Times New Roman"/>
        </w:rPr>
        <w:t>Радиус эффективного теплоснабжения - максимальное расстояние от тепло потребляющей установки до ближайшего источника тепловой энергии в системе теплоснабжения, при превыш</w:t>
      </w:r>
      <w:r>
        <w:rPr>
          <w:rFonts w:ascii="Times New Roman" w:hAnsi="Times New Roman" w:cs="Times New Roman"/>
        </w:rPr>
        <w:t xml:space="preserve">ении которого подключение тепло </w:t>
      </w:r>
      <w:r w:rsidRPr="00BE06E1">
        <w:rPr>
          <w:rFonts w:ascii="Times New Roman" w:hAnsi="Times New Roman" w:cs="Times New Roman"/>
        </w:rPr>
        <w:t>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310AF8" w:rsidRPr="00BE06E1" w:rsidRDefault="00310AF8" w:rsidP="002D0B27">
      <w:pPr>
        <w:ind w:firstLine="540"/>
        <w:jc w:val="both"/>
        <w:rPr>
          <w:rFonts w:ascii="Times New Roman" w:hAnsi="Times New Roman" w:cs="Times New Roman"/>
        </w:rPr>
      </w:pPr>
    </w:p>
    <w:p w:rsidR="00310AF8" w:rsidRPr="006054CF" w:rsidRDefault="00310AF8" w:rsidP="00E3769E">
      <w:pPr>
        <w:pStyle w:val="20"/>
        <w:shd w:val="clear" w:color="auto" w:fill="auto"/>
        <w:spacing w:after="0" w:line="240" w:lineRule="auto"/>
        <w:jc w:val="both"/>
        <w:rPr>
          <w:sz w:val="24"/>
          <w:szCs w:val="24"/>
        </w:rPr>
      </w:pPr>
      <w:r w:rsidRPr="006054CF">
        <w:rPr>
          <w:rStyle w:val="2"/>
          <w:sz w:val="24"/>
          <w:szCs w:val="24"/>
        </w:rPr>
        <w:t>2.2.Описание существующих и перспективных зон действия индивидуальных источников тепловой энергии.</w:t>
      </w:r>
    </w:p>
    <w:p w:rsidR="00310AF8" w:rsidRDefault="00310AF8" w:rsidP="00E3769E">
      <w:pPr>
        <w:pStyle w:val="20"/>
        <w:shd w:val="clear" w:color="auto" w:fill="auto"/>
        <w:spacing w:after="0" w:line="240" w:lineRule="auto"/>
        <w:ind w:firstLine="540"/>
        <w:jc w:val="both"/>
        <w:rPr>
          <w:rStyle w:val="2"/>
          <w:color w:val="000000"/>
          <w:sz w:val="28"/>
          <w:szCs w:val="28"/>
        </w:rPr>
      </w:pPr>
      <w:r w:rsidRPr="00D17AC7">
        <w:rPr>
          <w:rStyle w:val="2"/>
          <w:color w:val="000000"/>
          <w:sz w:val="24"/>
          <w:szCs w:val="24"/>
        </w:rPr>
        <w:t>Большая часть  индивидуальных жилых домов имеет индивидуальное отопление, работающее на природном газе. Индивидуальное отопление осуществляется от теплоснабжающих устройств без потерь при передаче, так как нет внешних систем транспортировки тепла. Поэтому потребление тепла при теплоснабжении от индивидуальных установок можно принять равным его производству</w:t>
      </w:r>
      <w:r w:rsidRPr="00515CAE">
        <w:rPr>
          <w:rStyle w:val="2"/>
          <w:color w:val="000000"/>
          <w:sz w:val="28"/>
          <w:szCs w:val="28"/>
        </w:rPr>
        <w:t>.</w:t>
      </w:r>
    </w:p>
    <w:p w:rsidR="00310AF8" w:rsidRPr="00BE06E1" w:rsidRDefault="00310AF8" w:rsidP="00E3769E">
      <w:pPr>
        <w:pStyle w:val="20"/>
        <w:shd w:val="clear" w:color="auto" w:fill="auto"/>
        <w:spacing w:after="0" w:line="240" w:lineRule="auto"/>
        <w:ind w:firstLine="680"/>
        <w:jc w:val="both"/>
        <w:rPr>
          <w:rStyle w:val="2"/>
          <w:color w:val="000000"/>
          <w:sz w:val="24"/>
          <w:szCs w:val="24"/>
        </w:rPr>
      </w:pPr>
      <w:r w:rsidRPr="00BE06E1">
        <w:rPr>
          <w:rStyle w:val="2"/>
          <w:color w:val="000000"/>
          <w:sz w:val="24"/>
          <w:szCs w:val="24"/>
        </w:rPr>
        <w:t>На основании данных сайтов компаний производителей оборудования, технических паспортов устройств характеристика индивидуальных теплогенерирующих установок имеет следующий вид:</w:t>
      </w:r>
    </w:p>
    <w:p w:rsidR="00310AF8" w:rsidRPr="00B20BBF" w:rsidRDefault="00310AF8" w:rsidP="002D0B27">
      <w:pPr>
        <w:pStyle w:val="11"/>
        <w:shd w:val="clear" w:color="auto" w:fill="auto"/>
        <w:spacing w:line="240" w:lineRule="exact"/>
        <w:jc w:val="right"/>
        <w:rPr>
          <w:color w:val="000000"/>
          <w:sz w:val="24"/>
          <w:szCs w:val="24"/>
        </w:rPr>
      </w:pPr>
      <w:r w:rsidRPr="00BE06E1">
        <w:rPr>
          <w:rStyle w:val="a0"/>
          <w:color w:val="000000"/>
          <w:sz w:val="24"/>
          <w:szCs w:val="24"/>
        </w:rPr>
        <w:t xml:space="preserve">Таблица </w:t>
      </w:r>
      <w:r>
        <w:rPr>
          <w:rStyle w:val="a0"/>
          <w:color w:val="000000"/>
          <w:sz w:val="24"/>
          <w:szCs w:val="24"/>
        </w:rPr>
        <w:t>2</w:t>
      </w:r>
    </w:p>
    <w:tbl>
      <w:tblPr>
        <w:tblW w:w="9552" w:type="dxa"/>
        <w:tblLayout w:type="fixed"/>
        <w:tblCellMar>
          <w:left w:w="0" w:type="dxa"/>
          <w:right w:w="0" w:type="dxa"/>
        </w:tblCellMar>
        <w:tblLook w:val="0000"/>
      </w:tblPr>
      <w:tblGrid>
        <w:gridCol w:w="3187"/>
        <w:gridCol w:w="3173"/>
        <w:gridCol w:w="3192"/>
      </w:tblGrid>
      <w:tr w:rsidR="00310AF8" w:rsidRPr="00BE06E1" w:rsidTr="002D0B27">
        <w:trPr>
          <w:trHeight w:hRule="exact" w:val="984"/>
        </w:trPr>
        <w:tc>
          <w:tcPr>
            <w:tcW w:w="3187" w:type="dxa"/>
            <w:tcBorders>
              <w:top w:val="single" w:sz="4" w:space="0" w:color="auto"/>
              <w:left w:val="single" w:sz="4" w:space="0" w:color="auto"/>
              <w:bottom w:val="nil"/>
              <w:right w:val="nil"/>
            </w:tcBorders>
            <w:shd w:val="clear" w:color="auto" w:fill="FFFFFF"/>
          </w:tcPr>
          <w:p w:rsidR="00310AF8" w:rsidRPr="00BE06E1" w:rsidRDefault="00310AF8" w:rsidP="002D0B27">
            <w:pPr>
              <w:pStyle w:val="20"/>
              <w:shd w:val="clear" w:color="auto" w:fill="auto"/>
              <w:spacing w:after="0" w:line="240" w:lineRule="exact"/>
              <w:jc w:val="left"/>
              <w:rPr>
                <w:sz w:val="24"/>
                <w:szCs w:val="24"/>
              </w:rPr>
            </w:pPr>
            <w:r w:rsidRPr="00BE06E1">
              <w:rPr>
                <w:rStyle w:val="2"/>
                <w:color w:val="000000"/>
                <w:sz w:val="24"/>
                <w:szCs w:val="24"/>
              </w:rPr>
              <w:t>Вид топлива</w:t>
            </w:r>
          </w:p>
        </w:tc>
        <w:tc>
          <w:tcPr>
            <w:tcW w:w="3173" w:type="dxa"/>
            <w:tcBorders>
              <w:top w:val="single" w:sz="4" w:space="0" w:color="auto"/>
              <w:left w:val="single" w:sz="4" w:space="0" w:color="auto"/>
              <w:bottom w:val="nil"/>
              <w:right w:val="nil"/>
            </w:tcBorders>
            <w:shd w:val="clear" w:color="auto" w:fill="FFFFFF"/>
            <w:vAlign w:val="bottom"/>
          </w:tcPr>
          <w:p w:rsidR="00310AF8" w:rsidRPr="00BE06E1" w:rsidRDefault="00310AF8" w:rsidP="002D0B27">
            <w:pPr>
              <w:pStyle w:val="20"/>
              <w:shd w:val="clear" w:color="auto" w:fill="auto"/>
              <w:spacing w:after="0" w:line="317" w:lineRule="exact"/>
              <w:jc w:val="left"/>
              <w:rPr>
                <w:sz w:val="24"/>
                <w:szCs w:val="24"/>
              </w:rPr>
            </w:pPr>
            <w:r w:rsidRPr="00BE06E1">
              <w:rPr>
                <w:rStyle w:val="2"/>
                <w:color w:val="000000"/>
                <w:sz w:val="24"/>
                <w:szCs w:val="24"/>
              </w:rPr>
              <w:t>Средний КПД</w:t>
            </w:r>
          </w:p>
          <w:p w:rsidR="00310AF8" w:rsidRPr="00BE06E1" w:rsidRDefault="00310AF8" w:rsidP="002D0B27">
            <w:pPr>
              <w:pStyle w:val="20"/>
              <w:shd w:val="clear" w:color="auto" w:fill="auto"/>
              <w:spacing w:after="0" w:line="317" w:lineRule="exact"/>
              <w:jc w:val="left"/>
              <w:rPr>
                <w:sz w:val="24"/>
                <w:szCs w:val="24"/>
              </w:rPr>
            </w:pPr>
            <w:r w:rsidRPr="00BE06E1">
              <w:rPr>
                <w:rStyle w:val="2"/>
                <w:color w:val="000000"/>
                <w:sz w:val="24"/>
                <w:szCs w:val="24"/>
              </w:rPr>
              <w:t>теплогенерирующих</w:t>
            </w:r>
          </w:p>
          <w:p w:rsidR="00310AF8" w:rsidRPr="00BE06E1" w:rsidRDefault="00310AF8" w:rsidP="002D0B27">
            <w:pPr>
              <w:pStyle w:val="20"/>
              <w:shd w:val="clear" w:color="auto" w:fill="auto"/>
              <w:spacing w:after="0" w:line="317" w:lineRule="exact"/>
              <w:jc w:val="left"/>
              <w:rPr>
                <w:sz w:val="24"/>
                <w:szCs w:val="24"/>
              </w:rPr>
            </w:pPr>
            <w:r w:rsidRPr="00BE06E1">
              <w:rPr>
                <w:rStyle w:val="2"/>
                <w:color w:val="000000"/>
                <w:sz w:val="24"/>
                <w:szCs w:val="24"/>
              </w:rPr>
              <w:t>установок</w:t>
            </w:r>
          </w:p>
        </w:tc>
        <w:tc>
          <w:tcPr>
            <w:tcW w:w="3192" w:type="dxa"/>
            <w:tcBorders>
              <w:top w:val="single" w:sz="4" w:space="0" w:color="auto"/>
              <w:left w:val="single" w:sz="4" w:space="0" w:color="auto"/>
              <w:bottom w:val="nil"/>
              <w:right w:val="single" w:sz="4" w:space="0" w:color="auto"/>
            </w:tcBorders>
            <w:shd w:val="clear" w:color="auto" w:fill="FFFFFF"/>
            <w:vAlign w:val="bottom"/>
          </w:tcPr>
          <w:p w:rsidR="00310AF8" w:rsidRPr="00BE06E1" w:rsidRDefault="00310AF8" w:rsidP="002D0B27">
            <w:pPr>
              <w:pStyle w:val="20"/>
              <w:shd w:val="clear" w:color="auto" w:fill="auto"/>
              <w:spacing w:after="0" w:line="317" w:lineRule="exact"/>
              <w:jc w:val="left"/>
              <w:rPr>
                <w:sz w:val="24"/>
                <w:szCs w:val="24"/>
              </w:rPr>
            </w:pPr>
            <w:r w:rsidRPr="00BE06E1">
              <w:rPr>
                <w:rStyle w:val="2"/>
                <w:color w:val="000000"/>
                <w:sz w:val="24"/>
                <w:szCs w:val="24"/>
              </w:rPr>
              <w:t>Теплотворная способность топлива, Г кал/ед.</w:t>
            </w:r>
          </w:p>
        </w:tc>
      </w:tr>
      <w:tr w:rsidR="00310AF8" w:rsidRPr="00BE06E1" w:rsidTr="002D0B27">
        <w:trPr>
          <w:trHeight w:hRule="exact" w:val="350"/>
        </w:trPr>
        <w:tc>
          <w:tcPr>
            <w:tcW w:w="3187" w:type="dxa"/>
            <w:tcBorders>
              <w:top w:val="single" w:sz="4" w:space="0" w:color="auto"/>
              <w:left w:val="single" w:sz="4" w:space="0" w:color="auto"/>
              <w:bottom w:val="single" w:sz="4" w:space="0" w:color="auto"/>
              <w:right w:val="nil"/>
            </w:tcBorders>
            <w:shd w:val="clear" w:color="auto" w:fill="FFFFFF"/>
            <w:vAlign w:val="bottom"/>
          </w:tcPr>
          <w:p w:rsidR="00310AF8" w:rsidRPr="00BE06E1" w:rsidRDefault="00310AF8" w:rsidP="002D0B27">
            <w:pPr>
              <w:pStyle w:val="20"/>
              <w:shd w:val="clear" w:color="auto" w:fill="auto"/>
              <w:spacing w:after="0" w:line="240" w:lineRule="exact"/>
              <w:jc w:val="left"/>
              <w:rPr>
                <w:sz w:val="24"/>
                <w:szCs w:val="24"/>
              </w:rPr>
            </w:pPr>
            <w:r w:rsidRPr="00BE06E1">
              <w:rPr>
                <w:rStyle w:val="2"/>
                <w:color w:val="000000"/>
                <w:sz w:val="24"/>
                <w:szCs w:val="24"/>
              </w:rPr>
              <w:t>Газ сетевой, тыс. Куб. М.</w:t>
            </w:r>
          </w:p>
        </w:tc>
        <w:tc>
          <w:tcPr>
            <w:tcW w:w="3173" w:type="dxa"/>
            <w:tcBorders>
              <w:top w:val="single" w:sz="4" w:space="0" w:color="auto"/>
              <w:left w:val="single" w:sz="4" w:space="0" w:color="auto"/>
              <w:bottom w:val="single" w:sz="4" w:space="0" w:color="auto"/>
              <w:right w:val="nil"/>
            </w:tcBorders>
            <w:shd w:val="clear" w:color="auto" w:fill="FFFFFF"/>
            <w:vAlign w:val="bottom"/>
          </w:tcPr>
          <w:p w:rsidR="00310AF8" w:rsidRPr="00BE06E1" w:rsidRDefault="00310AF8" w:rsidP="002D0B27">
            <w:pPr>
              <w:pStyle w:val="20"/>
              <w:shd w:val="clear" w:color="auto" w:fill="auto"/>
              <w:spacing w:after="0" w:line="240" w:lineRule="exact"/>
              <w:rPr>
                <w:sz w:val="24"/>
                <w:szCs w:val="24"/>
              </w:rPr>
            </w:pPr>
            <w:r w:rsidRPr="00BE06E1">
              <w:rPr>
                <w:rStyle w:val="2"/>
                <w:color w:val="000000"/>
                <w:sz w:val="24"/>
                <w:szCs w:val="24"/>
              </w:rPr>
              <w:t>0,90</w:t>
            </w:r>
          </w:p>
        </w:tc>
        <w:tc>
          <w:tcPr>
            <w:tcW w:w="3192" w:type="dxa"/>
            <w:tcBorders>
              <w:top w:val="single" w:sz="4" w:space="0" w:color="auto"/>
              <w:left w:val="single" w:sz="4" w:space="0" w:color="auto"/>
              <w:bottom w:val="single" w:sz="4" w:space="0" w:color="auto"/>
              <w:right w:val="single" w:sz="4" w:space="0" w:color="auto"/>
            </w:tcBorders>
            <w:shd w:val="clear" w:color="auto" w:fill="FFFFFF"/>
            <w:vAlign w:val="bottom"/>
          </w:tcPr>
          <w:p w:rsidR="00310AF8" w:rsidRPr="00BE06E1" w:rsidRDefault="00310AF8" w:rsidP="002D0B27">
            <w:pPr>
              <w:pStyle w:val="20"/>
              <w:shd w:val="clear" w:color="auto" w:fill="auto"/>
              <w:spacing w:after="0" w:line="240" w:lineRule="exact"/>
              <w:rPr>
                <w:sz w:val="24"/>
                <w:szCs w:val="24"/>
              </w:rPr>
            </w:pPr>
            <w:r w:rsidRPr="00BE06E1">
              <w:rPr>
                <w:rStyle w:val="2"/>
                <w:color w:val="000000"/>
                <w:sz w:val="24"/>
                <w:szCs w:val="24"/>
              </w:rPr>
              <w:t>8,08</w:t>
            </w:r>
          </w:p>
        </w:tc>
      </w:tr>
    </w:tbl>
    <w:p w:rsidR="00310AF8" w:rsidRPr="00BE06E1" w:rsidRDefault="00310AF8" w:rsidP="002D0B27">
      <w:pPr>
        <w:ind w:firstLine="540"/>
        <w:jc w:val="both"/>
        <w:rPr>
          <w:rFonts w:ascii="Times New Roman" w:hAnsi="Times New Roman" w:cs="Times New Roman"/>
        </w:rPr>
      </w:pPr>
    </w:p>
    <w:p w:rsidR="00310AF8" w:rsidRPr="00BE06E1" w:rsidRDefault="00310AF8" w:rsidP="00E3769E">
      <w:pPr>
        <w:pStyle w:val="20"/>
        <w:numPr>
          <w:ilvl w:val="1"/>
          <w:numId w:val="24"/>
        </w:numPr>
        <w:shd w:val="clear" w:color="auto" w:fill="auto"/>
        <w:tabs>
          <w:tab w:val="left" w:pos="524"/>
        </w:tabs>
        <w:spacing w:after="300" w:line="240" w:lineRule="auto"/>
        <w:jc w:val="both"/>
        <w:rPr>
          <w:sz w:val="24"/>
          <w:szCs w:val="24"/>
        </w:rPr>
      </w:pPr>
      <w:r w:rsidRPr="00BE06E1">
        <w:rPr>
          <w:rStyle w:val="2"/>
          <w:color w:val="000000"/>
          <w:sz w:val="24"/>
          <w:szCs w:val="24"/>
        </w:rPr>
        <w:t>Перспективные балансы тепловой мощности и тепловой нагрузки в перспективных зонах действия источников тепловой энергии,</w:t>
      </w:r>
    </w:p>
    <w:p w:rsidR="00310AF8" w:rsidRPr="00BE06E1" w:rsidRDefault="00310AF8" w:rsidP="00E3769E">
      <w:pPr>
        <w:pStyle w:val="20"/>
        <w:shd w:val="clear" w:color="auto" w:fill="auto"/>
        <w:spacing w:after="0" w:line="240" w:lineRule="auto"/>
        <w:ind w:firstLine="400"/>
        <w:jc w:val="both"/>
        <w:rPr>
          <w:rStyle w:val="2"/>
          <w:color w:val="000000"/>
          <w:sz w:val="24"/>
          <w:szCs w:val="24"/>
        </w:rPr>
      </w:pPr>
      <w:r w:rsidRPr="00BE06E1">
        <w:rPr>
          <w:rStyle w:val="2"/>
          <w:color w:val="000000"/>
          <w:sz w:val="24"/>
          <w:szCs w:val="24"/>
        </w:rPr>
        <w:t xml:space="preserve">Перспективные балансы тепловой мощности и тепловой нагрузки в перспективных зонах действия источников тепловой энергии равны существующим, так как в Генеральном плане </w:t>
      </w:r>
      <w:r>
        <w:rPr>
          <w:rStyle w:val="2"/>
          <w:color w:val="000000"/>
          <w:sz w:val="24"/>
          <w:szCs w:val="24"/>
        </w:rPr>
        <w:t xml:space="preserve">Мачинского сельсовета Тамалинского района </w:t>
      </w:r>
      <w:r w:rsidRPr="00BE06E1">
        <w:rPr>
          <w:rStyle w:val="2"/>
          <w:color w:val="000000"/>
          <w:sz w:val="24"/>
          <w:szCs w:val="24"/>
        </w:rPr>
        <w:t>не предусмотрено изменение существующей схемы теплоснабжения .</w:t>
      </w:r>
    </w:p>
    <w:p w:rsidR="00310AF8" w:rsidRPr="00BE06E1" w:rsidRDefault="00310AF8" w:rsidP="002D0B27">
      <w:pPr>
        <w:ind w:firstLine="540"/>
        <w:jc w:val="both"/>
        <w:rPr>
          <w:rFonts w:ascii="Times New Roman" w:hAnsi="Times New Roman" w:cs="Times New Roman"/>
        </w:rPr>
      </w:pPr>
    </w:p>
    <w:p w:rsidR="00310AF8" w:rsidRPr="00BE06E1" w:rsidRDefault="00310AF8" w:rsidP="00C97BC4">
      <w:pPr>
        <w:ind w:firstLine="540"/>
        <w:jc w:val="both"/>
        <w:rPr>
          <w:rFonts w:ascii="Times New Roman" w:hAnsi="Times New Roman" w:cs="Times New Roman"/>
          <w:b/>
        </w:rPr>
      </w:pPr>
      <w:bookmarkStart w:id="13" w:name="bookmark11"/>
      <w:r w:rsidRPr="00BE06E1">
        <w:rPr>
          <w:rFonts w:ascii="Times New Roman" w:hAnsi="Times New Roman" w:cs="Times New Roman"/>
          <w:b/>
        </w:rPr>
        <w:t>Раздел З.Перспективные балансы теплоносителя.</w:t>
      </w:r>
      <w:bookmarkEnd w:id="13"/>
    </w:p>
    <w:p w:rsidR="00310AF8" w:rsidRPr="00BE06E1" w:rsidRDefault="00310AF8" w:rsidP="00C97BC4">
      <w:pPr>
        <w:ind w:firstLine="540"/>
        <w:jc w:val="both"/>
        <w:rPr>
          <w:rFonts w:ascii="Times New Roman" w:hAnsi="Times New Roman" w:cs="Times New Roman"/>
        </w:rPr>
      </w:pPr>
    </w:p>
    <w:p w:rsidR="00310AF8" w:rsidRPr="00BE06E1" w:rsidRDefault="00310AF8" w:rsidP="00C97BC4">
      <w:pPr>
        <w:ind w:firstLine="540"/>
        <w:jc w:val="both"/>
        <w:rPr>
          <w:rFonts w:ascii="Times New Roman" w:hAnsi="Times New Roman" w:cs="Times New Roman"/>
        </w:rPr>
      </w:pPr>
      <w:r w:rsidRPr="00BE06E1">
        <w:rPr>
          <w:rFonts w:ascii="Times New Roman" w:hAnsi="Times New Roman" w:cs="Times New Roman"/>
        </w:rPr>
        <w:t>3.1.Перспективные</w:t>
      </w:r>
      <w:r w:rsidRPr="00BE06E1">
        <w:rPr>
          <w:rFonts w:ascii="Times New Roman" w:hAnsi="Times New Roman" w:cs="Times New Roman"/>
        </w:rPr>
        <w:tab/>
        <w:t>балансы производительности водоподготовительных</w:t>
      </w:r>
      <w:r>
        <w:rPr>
          <w:rFonts w:ascii="Times New Roman" w:hAnsi="Times New Roman" w:cs="Times New Roman"/>
        </w:rPr>
        <w:t xml:space="preserve"> </w:t>
      </w:r>
      <w:r w:rsidRPr="00BE06E1">
        <w:rPr>
          <w:rFonts w:ascii="Times New Roman" w:hAnsi="Times New Roman" w:cs="Times New Roman"/>
        </w:rPr>
        <w:t>установок и максимального потребления теплоносителя теплопотребляющими установками потребителей.</w:t>
      </w:r>
    </w:p>
    <w:p w:rsidR="00310AF8" w:rsidRPr="00BE06E1" w:rsidRDefault="00310AF8" w:rsidP="001D522F">
      <w:pPr>
        <w:ind w:firstLine="540"/>
        <w:jc w:val="both"/>
        <w:rPr>
          <w:rFonts w:ascii="Times New Roman" w:hAnsi="Times New Roman" w:cs="Times New Roman"/>
        </w:rPr>
      </w:pPr>
      <w:r w:rsidRPr="00BE06E1">
        <w:rPr>
          <w:rFonts w:ascii="Times New Roman" w:hAnsi="Times New Roman" w:cs="Times New Roman"/>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tbl>
      <w:tblPr>
        <w:tblW w:w="9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6665"/>
        <w:gridCol w:w="1440"/>
        <w:gridCol w:w="1440"/>
      </w:tblGrid>
      <w:tr w:rsidR="00310AF8" w:rsidRPr="00BE06E1" w:rsidTr="001D522F">
        <w:trPr>
          <w:trHeight w:hRule="exact" w:val="672"/>
        </w:trPr>
        <w:tc>
          <w:tcPr>
            <w:tcW w:w="6665" w:type="dxa"/>
            <w:vMerge w:val="restart"/>
            <w:shd w:val="clear" w:color="auto" w:fill="FFFFFF"/>
            <w:vAlign w:val="center"/>
          </w:tcPr>
          <w:p w:rsidR="00310AF8" w:rsidRPr="00BE06E1" w:rsidRDefault="00310AF8" w:rsidP="00C97BC4">
            <w:pPr>
              <w:pStyle w:val="20"/>
              <w:shd w:val="clear" w:color="auto" w:fill="auto"/>
              <w:spacing w:after="0" w:line="240" w:lineRule="exact"/>
              <w:rPr>
                <w:sz w:val="24"/>
                <w:szCs w:val="24"/>
              </w:rPr>
            </w:pPr>
            <w:r>
              <w:rPr>
                <w:rStyle w:val="2"/>
                <w:color w:val="000000"/>
                <w:sz w:val="24"/>
                <w:szCs w:val="24"/>
              </w:rPr>
              <w:t xml:space="preserve"> </w:t>
            </w:r>
            <w:r w:rsidRPr="00BE06E1">
              <w:rPr>
                <w:rStyle w:val="2"/>
                <w:color w:val="000000"/>
                <w:sz w:val="24"/>
                <w:szCs w:val="24"/>
              </w:rPr>
              <w:t>Наименование котельной, адрес</w:t>
            </w:r>
          </w:p>
        </w:tc>
        <w:tc>
          <w:tcPr>
            <w:tcW w:w="2880" w:type="dxa"/>
            <w:gridSpan w:val="2"/>
            <w:shd w:val="clear" w:color="auto" w:fill="FFFFFF"/>
            <w:vAlign w:val="bottom"/>
          </w:tcPr>
          <w:p w:rsidR="00310AF8" w:rsidRPr="00BE06E1" w:rsidRDefault="00310AF8" w:rsidP="00D17AC7">
            <w:pPr>
              <w:pStyle w:val="20"/>
              <w:shd w:val="clear" w:color="auto" w:fill="auto"/>
              <w:spacing w:after="0" w:line="240" w:lineRule="auto"/>
              <w:ind w:left="380"/>
              <w:jc w:val="left"/>
              <w:rPr>
                <w:sz w:val="24"/>
                <w:szCs w:val="24"/>
              </w:rPr>
            </w:pPr>
            <w:r w:rsidRPr="00BE06E1">
              <w:rPr>
                <w:rStyle w:val="2"/>
                <w:color w:val="000000"/>
                <w:sz w:val="24"/>
                <w:szCs w:val="24"/>
              </w:rPr>
              <w:t>Водоподготовительная</w:t>
            </w:r>
          </w:p>
          <w:p w:rsidR="00310AF8" w:rsidRPr="00BE06E1" w:rsidRDefault="00310AF8" w:rsidP="00D17AC7">
            <w:pPr>
              <w:pStyle w:val="20"/>
              <w:shd w:val="clear" w:color="auto" w:fill="auto"/>
              <w:spacing w:after="0" w:line="240" w:lineRule="auto"/>
              <w:rPr>
                <w:sz w:val="24"/>
                <w:szCs w:val="24"/>
              </w:rPr>
            </w:pPr>
            <w:r w:rsidRPr="00BE06E1">
              <w:rPr>
                <w:rStyle w:val="2"/>
                <w:color w:val="000000"/>
                <w:sz w:val="24"/>
                <w:szCs w:val="24"/>
              </w:rPr>
              <w:t>установка</w:t>
            </w:r>
          </w:p>
        </w:tc>
      </w:tr>
      <w:tr w:rsidR="00310AF8" w:rsidRPr="00BE06E1" w:rsidTr="001D522F">
        <w:trPr>
          <w:trHeight w:hRule="exact" w:val="1106"/>
        </w:trPr>
        <w:tc>
          <w:tcPr>
            <w:tcW w:w="6665" w:type="dxa"/>
            <w:vMerge/>
            <w:shd w:val="clear" w:color="auto" w:fill="FFFFFF"/>
            <w:vAlign w:val="center"/>
          </w:tcPr>
          <w:p w:rsidR="00310AF8" w:rsidRPr="00BE06E1" w:rsidRDefault="00310AF8" w:rsidP="00C97BC4">
            <w:pPr>
              <w:pStyle w:val="20"/>
              <w:shd w:val="clear" w:color="auto" w:fill="auto"/>
              <w:spacing w:before="120" w:after="0" w:line="240" w:lineRule="exact"/>
              <w:rPr>
                <w:sz w:val="24"/>
                <w:szCs w:val="24"/>
              </w:rPr>
            </w:pPr>
          </w:p>
        </w:tc>
        <w:tc>
          <w:tcPr>
            <w:tcW w:w="1440" w:type="dxa"/>
            <w:shd w:val="clear" w:color="auto" w:fill="FFFFFF"/>
          </w:tcPr>
          <w:p w:rsidR="00310AF8" w:rsidRPr="00BE06E1" w:rsidRDefault="00310AF8" w:rsidP="00C97BC4">
            <w:pPr>
              <w:pStyle w:val="20"/>
              <w:shd w:val="clear" w:color="auto" w:fill="auto"/>
              <w:spacing w:after="0" w:line="240" w:lineRule="exact"/>
              <w:rPr>
                <w:sz w:val="24"/>
                <w:szCs w:val="24"/>
              </w:rPr>
            </w:pPr>
            <w:r w:rsidRPr="00BE06E1">
              <w:rPr>
                <w:rStyle w:val="2"/>
                <w:color w:val="000000"/>
                <w:sz w:val="24"/>
                <w:szCs w:val="24"/>
              </w:rPr>
              <w:t>Тип</w:t>
            </w:r>
          </w:p>
        </w:tc>
        <w:tc>
          <w:tcPr>
            <w:tcW w:w="1440" w:type="dxa"/>
            <w:shd w:val="clear" w:color="auto" w:fill="FFFFFF"/>
          </w:tcPr>
          <w:p w:rsidR="00310AF8" w:rsidRPr="00BE06E1" w:rsidRDefault="00310AF8" w:rsidP="00D17AC7">
            <w:pPr>
              <w:pStyle w:val="20"/>
              <w:shd w:val="clear" w:color="auto" w:fill="auto"/>
              <w:spacing w:after="0" w:line="240" w:lineRule="auto"/>
              <w:rPr>
                <w:sz w:val="24"/>
                <w:szCs w:val="24"/>
              </w:rPr>
            </w:pPr>
            <w:r w:rsidRPr="00BE06E1">
              <w:rPr>
                <w:rStyle w:val="2"/>
                <w:color w:val="000000"/>
                <w:sz w:val="24"/>
                <w:szCs w:val="24"/>
              </w:rPr>
              <w:t>Мах</w:t>
            </w:r>
          </w:p>
          <w:p w:rsidR="00310AF8" w:rsidRPr="00BE06E1" w:rsidRDefault="00310AF8" w:rsidP="00D17AC7">
            <w:pPr>
              <w:pStyle w:val="20"/>
              <w:shd w:val="clear" w:color="auto" w:fill="auto"/>
              <w:spacing w:after="0" w:line="240" w:lineRule="auto"/>
              <w:ind w:left="180"/>
              <w:jc w:val="left"/>
              <w:rPr>
                <w:sz w:val="24"/>
                <w:szCs w:val="24"/>
              </w:rPr>
            </w:pPr>
            <w:r w:rsidRPr="00BE06E1">
              <w:rPr>
                <w:rStyle w:val="2"/>
                <w:color w:val="000000"/>
                <w:sz w:val="24"/>
                <w:szCs w:val="24"/>
              </w:rPr>
              <w:t>производи</w:t>
            </w:r>
          </w:p>
          <w:p w:rsidR="00310AF8" w:rsidRPr="00BE06E1" w:rsidRDefault="00310AF8" w:rsidP="00D17AC7">
            <w:pPr>
              <w:pStyle w:val="20"/>
              <w:shd w:val="clear" w:color="auto" w:fill="auto"/>
              <w:spacing w:after="0" w:line="240" w:lineRule="auto"/>
              <w:ind w:left="180"/>
              <w:jc w:val="left"/>
              <w:rPr>
                <w:sz w:val="24"/>
                <w:szCs w:val="24"/>
              </w:rPr>
            </w:pPr>
            <w:r w:rsidRPr="00BE06E1">
              <w:rPr>
                <w:rStyle w:val="2"/>
                <w:color w:val="000000"/>
                <w:sz w:val="24"/>
                <w:szCs w:val="24"/>
              </w:rPr>
              <w:t>тельность</w:t>
            </w:r>
          </w:p>
          <w:p w:rsidR="00310AF8" w:rsidRPr="00BE06E1" w:rsidRDefault="00310AF8" w:rsidP="00D17AC7">
            <w:pPr>
              <w:pStyle w:val="20"/>
              <w:shd w:val="clear" w:color="auto" w:fill="auto"/>
              <w:spacing w:after="0" w:line="240" w:lineRule="auto"/>
              <w:ind w:left="180"/>
              <w:jc w:val="left"/>
              <w:rPr>
                <w:sz w:val="24"/>
                <w:szCs w:val="24"/>
              </w:rPr>
            </w:pPr>
            <w:r w:rsidRPr="00BE06E1">
              <w:rPr>
                <w:rStyle w:val="2"/>
                <w:color w:val="000000"/>
                <w:sz w:val="24"/>
                <w:szCs w:val="24"/>
              </w:rPr>
              <w:t>установки</w:t>
            </w:r>
          </w:p>
        </w:tc>
      </w:tr>
      <w:tr w:rsidR="00310AF8" w:rsidRPr="00BE06E1" w:rsidTr="001D522F">
        <w:trPr>
          <w:trHeight w:hRule="exact" w:val="1126"/>
        </w:trPr>
        <w:tc>
          <w:tcPr>
            <w:tcW w:w="6665" w:type="dxa"/>
            <w:shd w:val="clear" w:color="auto" w:fill="FFFFFF"/>
          </w:tcPr>
          <w:p w:rsidR="00310AF8" w:rsidRPr="0020608C" w:rsidRDefault="00310AF8" w:rsidP="001D522F">
            <w:pPr>
              <w:jc w:val="both"/>
              <w:rPr>
                <w:rFonts w:ascii="Times New Roman" w:hAnsi="Times New Roman" w:cs="Times New Roman"/>
              </w:rPr>
            </w:pPr>
            <w:r w:rsidRPr="001D522F">
              <w:rPr>
                <w:rFonts w:ascii="Times New Roman" w:hAnsi="Times New Roman" w:cs="Times New Roman"/>
              </w:rPr>
              <w:t xml:space="preserve">МБОУ НОШ </w:t>
            </w:r>
            <w:r>
              <w:rPr>
                <w:rFonts w:ascii="Times New Roman" w:hAnsi="Times New Roman" w:cs="Times New Roman"/>
              </w:rPr>
              <w:t xml:space="preserve"> </w:t>
            </w:r>
            <w:r w:rsidRPr="001D522F">
              <w:rPr>
                <w:rFonts w:ascii="Times New Roman" w:hAnsi="Times New Roman" w:cs="Times New Roman"/>
              </w:rPr>
              <w:t>д. Санниковка (ул. Молодежная, д.1)</w:t>
            </w:r>
            <w:r>
              <w:rPr>
                <w:rFonts w:ascii="Times New Roman" w:hAnsi="Times New Roman" w:cs="Times New Roman"/>
              </w:rPr>
              <w:t xml:space="preserve"> (филиал МБОУ СОШ с. Вишневое Тамалинского района Пензенской области им. дважды Героя Советского Союза Маршала Н.И. Крылова)</w:t>
            </w:r>
          </w:p>
        </w:tc>
        <w:tc>
          <w:tcPr>
            <w:tcW w:w="1440" w:type="dxa"/>
            <w:shd w:val="clear" w:color="auto" w:fill="FFFFFF"/>
            <w:vAlign w:val="bottom"/>
          </w:tcPr>
          <w:p w:rsidR="00310AF8" w:rsidRPr="00BE06E1" w:rsidRDefault="00310AF8" w:rsidP="00C97BC4">
            <w:pPr>
              <w:pStyle w:val="20"/>
              <w:shd w:val="clear" w:color="auto" w:fill="auto"/>
              <w:spacing w:after="0" w:line="240" w:lineRule="exact"/>
              <w:rPr>
                <w:sz w:val="24"/>
                <w:szCs w:val="24"/>
              </w:rPr>
            </w:pPr>
            <w:r w:rsidRPr="00BE06E1">
              <w:rPr>
                <w:rStyle w:val="2"/>
                <w:color w:val="000000"/>
                <w:sz w:val="24"/>
                <w:szCs w:val="24"/>
              </w:rPr>
              <w:t>отсутствует</w:t>
            </w:r>
          </w:p>
        </w:tc>
        <w:tc>
          <w:tcPr>
            <w:tcW w:w="1440" w:type="dxa"/>
            <w:shd w:val="clear" w:color="auto" w:fill="FFFFFF"/>
            <w:vAlign w:val="bottom"/>
          </w:tcPr>
          <w:p w:rsidR="00310AF8" w:rsidRPr="00BE06E1" w:rsidRDefault="00310AF8" w:rsidP="00C97BC4">
            <w:pPr>
              <w:pStyle w:val="20"/>
              <w:shd w:val="clear" w:color="auto" w:fill="auto"/>
              <w:spacing w:after="0" w:line="90" w:lineRule="exact"/>
              <w:rPr>
                <w:sz w:val="24"/>
                <w:szCs w:val="24"/>
              </w:rPr>
            </w:pPr>
            <w:r w:rsidRPr="00BE06E1">
              <w:rPr>
                <w:rStyle w:val="24"/>
                <w:color w:val="000000"/>
                <w:sz w:val="24"/>
                <w:szCs w:val="24"/>
              </w:rPr>
              <w:t>-</w:t>
            </w:r>
          </w:p>
        </w:tc>
      </w:tr>
      <w:tr w:rsidR="00310AF8" w:rsidRPr="00BE06E1" w:rsidTr="001D522F">
        <w:trPr>
          <w:trHeight w:val="335"/>
        </w:trPr>
        <w:tc>
          <w:tcPr>
            <w:tcW w:w="6665" w:type="dxa"/>
            <w:shd w:val="clear" w:color="auto" w:fill="FFFFFF"/>
          </w:tcPr>
          <w:p w:rsidR="00310AF8" w:rsidRPr="0020608C" w:rsidRDefault="00310AF8" w:rsidP="00BC4B05">
            <w:pPr>
              <w:jc w:val="both"/>
              <w:rPr>
                <w:rFonts w:ascii="Times New Roman" w:hAnsi="Times New Roman" w:cs="Times New Roman"/>
              </w:rPr>
            </w:pPr>
            <w:r>
              <w:rPr>
                <w:rFonts w:ascii="Times New Roman" w:hAnsi="Times New Roman" w:cs="Times New Roman"/>
              </w:rPr>
              <w:t>СДК д. Санниковка (ул. Молодежная, д.2)</w:t>
            </w:r>
          </w:p>
        </w:tc>
        <w:tc>
          <w:tcPr>
            <w:tcW w:w="1440" w:type="dxa"/>
            <w:shd w:val="clear" w:color="auto" w:fill="FFFFFF"/>
            <w:vAlign w:val="bottom"/>
          </w:tcPr>
          <w:p w:rsidR="00310AF8" w:rsidRPr="00BE06E1" w:rsidRDefault="00310AF8" w:rsidP="00EA2EA7">
            <w:pPr>
              <w:pStyle w:val="20"/>
              <w:shd w:val="clear" w:color="auto" w:fill="auto"/>
              <w:spacing w:after="0" w:line="240" w:lineRule="exact"/>
              <w:rPr>
                <w:sz w:val="24"/>
                <w:szCs w:val="24"/>
              </w:rPr>
            </w:pPr>
            <w:r w:rsidRPr="00BE06E1">
              <w:rPr>
                <w:rStyle w:val="2"/>
                <w:color w:val="000000"/>
                <w:sz w:val="24"/>
                <w:szCs w:val="24"/>
              </w:rPr>
              <w:t>отсутствует</w:t>
            </w:r>
          </w:p>
        </w:tc>
        <w:tc>
          <w:tcPr>
            <w:tcW w:w="1440" w:type="dxa"/>
            <w:shd w:val="clear" w:color="auto" w:fill="FFFFFF"/>
            <w:vAlign w:val="center"/>
          </w:tcPr>
          <w:p w:rsidR="00310AF8" w:rsidRPr="00BE06E1" w:rsidRDefault="00310AF8" w:rsidP="00C97BC4">
            <w:pPr>
              <w:pStyle w:val="20"/>
              <w:shd w:val="clear" w:color="auto" w:fill="auto"/>
              <w:spacing w:after="0" w:line="90" w:lineRule="exact"/>
              <w:rPr>
                <w:sz w:val="24"/>
                <w:szCs w:val="24"/>
              </w:rPr>
            </w:pPr>
            <w:r w:rsidRPr="00BE06E1">
              <w:rPr>
                <w:rStyle w:val="24"/>
                <w:color w:val="000000"/>
                <w:sz w:val="24"/>
                <w:szCs w:val="24"/>
              </w:rPr>
              <w:t>-</w:t>
            </w:r>
          </w:p>
        </w:tc>
      </w:tr>
    </w:tbl>
    <w:p w:rsidR="00310AF8" w:rsidRDefault="00310AF8" w:rsidP="009868DD">
      <w:pPr>
        <w:ind w:firstLine="540"/>
        <w:jc w:val="center"/>
        <w:rPr>
          <w:rFonts w:ascii="Times New Roman" w:hAnsi="Times New Roman" w:cs="Times New Roman"/>
          <w:b/>
          <w:bCs/>
        </w:rPr>
      </w:pPr>
    </w:p>
    <w:p w:rsidR="00310AF8" w:rsidRPr="00BE06E1" w:rsidRDefault="00310AF8" w:rsidP="009868DD">
      <w:pPr>
        <w:ind w:firstLine="540"/>
        <w:jc w:val="center"/>
        <w:rPr>
          <w:rFonts w:ascii="Times New Roman" w:hAnsi="Times New Roman" w:cs="Times New Roman"/>
          <w:b/>
          <w:bCs/>
        </w:rPr>
      </w:pPr>
      <w:r w:rsidRPr="00BE06E1">
        <w:rPr>
          <w:rFonts w:ascii="Times New Roman" w:hAnsi="Times New Roman" w:cs="Times New Roman"/>
          <w:b/>
          <w:bCs/>
        </w:rPr>
        <w:t>Раздел 4. Надежность теплоснабжения</w:t>
      </w:r>
    </w:p>
    <w:p w:rsidR="00310AF8" w:rsidRPr="00BE06E1" w:rsidRDefault="00310AF8" w:rsidP="00C97BC4">
      <w:pPr>
        <w:ind w:firstLine="540"/>
        <w:jc w:val="both"/>
        <w:rPr>
          <w:rFonts w:ascii="Times New Roman" w:hAnsi="Times New Roman" w:cs="Times New Roman"/>
          <w:b/>
          <w:bCs/>
        </w:rPr>
      </w:pPr>
    </w:p>
    <w:p w:rsidR="00310AF8" w:rsidRPr="00F73453" w:rsidRDefault="00310AF8" w:rsidP="00F73453">
      <w:pPr>
        <w:ind w:firstLine="540"/>
        <w:jc w:val="both"/>
        <w:rPr>
          <w:rFonts w:ascii="Times New Roman" w:hAnsi="Times New Roman" w:cs="Times New Roman"/>
        </w:rPr>
      </w:pPr>
      <w:r w:rsidRPr="00F73453">
        <w:rPr>
          <w:rFonts w:ascii="Times New Roman" w:hAnsi="Times New Roman" w:cs="Times New Roman"/>
        </w:rPr>
        <w:t>Расчет надежности теплоснабжения на территории Ма</w:t>
      </w:r>
      <w:r>
        <w:rPr>
          <w:rFonts w:ascii="Times New Roman" w:hAnsi="Times New Roman" w:cs="Times New Roman"/>
        </w:rPr>
        <w:t>чинского</w:t>
      </w:r>
      <w:r w:rsidRPr="00F73453">
        <w:rPr>
          <w:rFonts w:ascii="Times New Roman" w:hAnsi="Times New Roman" w:cs="Times New Roman"/>
        </w:rPr>
        <w:t xml:space="preserve"> сельсовета Тамалинского района Пензенской области в соответствии с методическим указаниям, приведенными в приложении №9 Методических рекомендаций по разработке схем теплоснабжения, утвержденных приказом Министерством регионального развития Российской Федерации и Министерством энергетики Российской Федерации №565/667 от 29.12.2012.</w:t>
      </w:r>
    </w:p>
    <w:p w:rsidR="00310AF8" w:rsidRPr="00F73453" w:rsidRDefault="00310AF8" w:rsidP="00F73453">
      <w:pPr>
        <w:ind w:firstLine="540"/>
        <w:jc w:val="both"/>
        <w:rPr>
          <w:rFonts w:ascii="Times New Roman" w:hAnsi="Times New Roman" w:cs="Times New Roman"/>
        </w:rPr>
      </w:pPr>
      <w:r w:rsidRPr="00F73453">
        <w:rPr>
          <w:rFonts w:ascii="Times New Roman" w:hAnsi="Times New Roman" w:cs="Times New Roman"/>
        </w:rPr>
        <w:t>Согласно СНиП 41-02-2003 «Тепловые сети» расчет надежности теплоснабжения должен производиться для каждого потребителя, при этом минимально допустимый показатель вероятности безотказной работы для тепловых сетей следует принимать для Рте = 0,9.</w:t>
      </w:r>
    </w:p>
    <w:p w:rsidR="00310AF8" w:rsidRPr="00F73453" w:rsidRDefault="00310AF8" w:rsidP="00F73453">
      <w:pPr>
        <w:ind w:firstLine="540"/>
        <w:jc w:val="both"/>
        <w:rPr>
          <w:rFonts w:ascii="Times New Roman" w:hAnsi="Times New Roman" w:cs="Times New Roman"/>
        </w:rPr>
      </w:pPr>
      <w:r w:rsidRPr="00F73453">
        <w:rPr>
          <w:rFonts w:ascii="Times New Roman" w:hAnsi="Times New Roman" w:cs="Times New Roman"/>
        </w:rPr>
        <w:t>Первоочередной задачей повышения надежности и экономичности системы теплоснабжения, является предотвращение несанкционированного водоразбора из систем отопления потребителей.</w:t>
      </w:r>
    </w:p>
    <w:p w:rsidR="00310AF8" w:rsidRPr="00F73453" w:rsidRDefault="00310AF8" w:rsidP="00F73453">
      <w:pPr>
        <w:ind w:firstLine="540"/>
        <w:jc w:val="both"/>
        <w:rPr>
          <w:rFonts w:ascii="Times New Roman" w:hAnsi="Times New Roman" w:cs="Times New Roman"/>
        </w:rPr>
      </w:pPr>
      <w:r w:rsidRPr="00F73453">
        <w:rPr>
          <w:rFonts w:ascii="Times New Roman" w:hAnsi="Times New Roman" w:cs="Times New Roman"/>
        </w:rPr>
        <w:t>На вновь вводимых котельных качество сетевой и подпиточной воды должно соответствовать требования СанПиН 2.1.4.2496-09.</w:t>
      </w:r>
    </w:p>
    <w:p w:rsidR="00310AF8" w:rsidRDefault="00310AF8" w:rsidP="00C97BC4">
      <w:pPr>
        <w:ind w:firstLine="540"/>
        <w:jc w:val="both"/>
        <w:rPr>
          <w:rFonts w:ascii="Times New Roman" w:hAnsi="Times New Roman" w:cs="Times New Roman"/>
        </w:rPr>
      </w:pPr>
    </w:p>
    <w:p w:rsidR="00310AF8" w:rsidRPr="00BE06E1" w:rsidRDefault="00310AF8" w:rsidP="009868DD">
      <w:pPr>
        <w:ind w:firstLine="540"/>
        <w:jc w:val="center"/>
        <w:rPr>
          <w:rFonts w:ascii="Times New Roman" w:hAnsi="Times New Roman" w:cs="Times New Roman"/>
          <w:b/>
          <w:bCs/>
        </w:rPr>
      </w:pPr>
      <w:bookmarkStart w:id="14" w:name="bookmark12"/>
      <w:r w:rsidRPr="00BE06E1">
        <w:rPr>
          <w:rFonts w:ascii="Times New Roman" w:hAnsi="Times New Roman" w:cs="Times New Roman"/>
          <w:b/>
          <w:bCs/>
        </w:rPr>
        <w:t>Раздел 5. Предложения по новому строительству, реконструкции и техническому перевооружению источников тепловой энергии.</w:t>
      </w:r>
      <w:bookmarkEnd w:id="14"/>
    </w:p>
    <w:p w:rsidR="00310AF8" w:rsidRPr="00BE06E1" w:rsidRDefault="00310AF8" w:rsidP="009868DD">
      <w:pPr>
        <w:ind w:firstLine="540"/>
        <w:jc w:val="center"/>
        <w:rPr>
          <w:rFonts w:ascii="Times New Roman" w:hAnsi="Times New Roman" w:cs="Times New Roman"/>
          <w:b/>
          <w:bCs/>
        </w:rPr>
      </w:pPr>
    </w:p>
    <w:p w:rsidR="00310AF8" w:rsidRPr="00BE06E1" w:rsidRDefault="00310AF8" w:rsidP="00C97BC4">
      <w:pPr>
        <w:ind w:firstLine="540"/>
        <w:jc w:val="both"/>
        <w:rPr>
          <w:rFonts w:ascii="Times New Roman" w:hAnsi="Times New Roman" w:cs="Times New Roman"/>
        </w:rPr>
      </w:pPr>
      <w:r w:rsidRPr="00BE06E1">
        <w:rPr>
          <w:rFonts w:ascii="Times New Roman" w:hAnsi="Times New Roman" w:cs="Times New Roman"/>
        </w:rPr>
        <w:t>5.1.Предложения по новому строительству источников тепловой энергии, обеспечивающие перспективную тепловую нагрузку на вновь осваиваемых территориях поселения.</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 xml:space="preserve">Учитывая, что Генеральным планом </w:t>
      </w:r>
      <w:r>
        <w:rPr>
          <w:rFonts w:ascii="Times New Roman" w:hAnsi="Times New Roman" w:cs="Times New Roman"/>
        </w:rPr>
        <w:t>Мачинского сельсовета</w:t>
      </w:r>
      <w:r w:rsidRPr="00BE06E1">
        <w:rPr>
          <w:rFonts w:ascii="Times New Roman" w:hAnsi="Times New Roman" w:cs="Times New Roman"/>
        </w:rPr>
        <w:t xml:space="preserve"> не предусмотрено изменение схемы теплоснабжения поселения, теплоснабжение перспективных объектов, которые планируется разместить вне зоны действия существующих котельных, предлагается осуществить от индивидуального автономного</w:t>
      </w:r>
      <w:r w:rsidRPr="00BE06E1">
        <w:rPr>
          <w:rFonts w:ascii="Times New Roman" w:hAnsi="Times New Roman" w:cs="Times New Roman"/>
        </w:rPr>
        <w:tab/>
        <w:t>газового</w:t>
      </w:r>
      <w:r w:rsidRPr="00BE06E1">
        <w:rPr>
          <w:rFonts w:ascii="Times New Roman" w:hAnsi="Times New Roman" w:cs="Times New Roman"/>
        </w:rPr>
        <w:tab/>
        <w:t>отопления. Поэтому новое строительство котельных не планируется.</w:t>
      </w:r>
    </w:p>
    <w:p w:rsidR="00310AF8" w:rsidRPr="00BE06E1" w:rsidRDefault="00310AF8" w:rsidP="009868DD">
      <w:pPr>
        <w:ind w:firstLine="540"/>
        <w:jc w:val="both"/>
        <w:rPr>
          <w:rFonts w:ascii="Times New Roman" w:hAnsi="Times New Roman" w:cs="Times New Roman"/>
        </w:rPr>
      </w:pPr>
    </w:p>
    <w:p w:rsidR="00310AF8" w:rsidRPr="00BE06E1" w:rsidRDefault="00310AF8" w:rsidP="00086565">
      <w:pPr>
        <w:ind w:firstLine="540"/>
        <w:jc w:val="both"/>
        <w:rPr>
          <w:rFonts w:ascii="Times New Roman" w:hAnsi="Times New Roman" w:cs="Times New Roman"/>
        </w:rPr>
      </w:pPr>
      <w:r>
        <w:rPr>
          <w:rFonts w:ascii="Times New Roman" w:hAnsi="Times New Roman" w:cs="Times New Roman"/>
        </w:rPr>
        <w:t xml:space="preserve">5.2.Предложения </w:t>
      </w:r>
      <w:r w:rsidRPr="00BE06E1">
        <w:rPr>
          <w:rFonts w:ascii="Times New Roman" w:hAnsi="Times New Roman" w:cs="Times New Roman"/>
        </w:rPr>
        <w:t>по реконструкции источников тепловой энергии,</w:t>
      </w:r>
      <w:r>
        <w:rPr>
          <w:rFonts w:ascii="Times New Roman" w:hAnsi="Times New Roman" w:cs="Times New Roman"/>
        </w:rPr>
        <w:t xml:space="preserve"> </w:t>
      </w:r>
      <w:r w:rsidRPr="00BE06E1">
        <w:rPr>
          <w:rFonts w:ascii="Times New Roman" w:hAnsi="Times New Roman" w:cs="Times New Roman"/>
        </w:rPr>
        <w:t>обеспечивающие перспективную тепловую нагрузку в существующих и расширяемых зонах действия источников тепловой энергии.</w:t>
      </w:r>
    </w:p>
    <w:p w:rsidR="00310AF8" w:rsidRPr="007F77D7" w:rsidRDefault="00310AF8" w:rsidP="009868DD">
      <w:pPr>
        <w:pStyle w:val="11"/>
        <w:shd w:val="clear" w:color="auto" w:fill="auto"/>
        <w:spacing w:line="240" w:lineRule="exact"/>
        <w:jc w:val="right"/>
        <w:rPr>
          <w:rStyle w:val="a0"/>
          <w:color w:val="000000"/>
          <w:sz w:val="24"/>
          <w:szCs w:val="24"/>
        </w:rPr>
      </w:pPr>
      <w:r>
        <w:rPr>
          <w:rStyle w:val="a0"/>
          <w:color w:val="000000"/>
          <w:sz w:val="24"/>
          <w:szCs w:val="24"/>
        </w:rPr>
        <w:t>Таблица 3</w:t>
      </w:r>
    </w:p>
    <w:tbl>
      <w:tblPr>
        <w:tblW w:w="9831" w:type="dxa"/>
        <w:tblLayout w:type="fixed"/>
        <w:tblCellMar>
          <w:left w:w="0" w:type="dxa"/>
          <w:right w:w="0" w:type="dxa"/>
        </w:tblCellMar>
        <w:tblLook w:val="0000"/>
      </w:tblPr>
      <w:tblGrid>
        <w:gridCol w:w="545"/>
        <w:gridCol w:w="4680"/>
        <w:gridCol w:w="1260"/>
        <w:gridCol w:w="3346"/>
      </w:tblGrid>
      <w:tr w:rsidR="00310AF8" w:rsidRPr="00BE06E1" w:rsidTr="001D522F">
        <w:trPr>
          <w:trHeight w:hRule="exact" w:val="566"/>
        </w:trPr>
        <w:tc>
          <w:tcPr>
            <w:tcW w:w="545" w:type="dxa"/>
            <w:tcBorders>
              <w:top w:val="single" w:sz="4" w:space="0" w:color="auto"/>
              <w:left w:val="single" w:sz="4" w:space="0" w:color="auto"/>
              <w:bottom w:val="nil"/>
              <w:right w:val="nil"/>
            </w:tcBorders>
            <w:shd w:val="clear" w:color="auto" w:fill="FFFFFF"/>
            <w:vAlign w:val="bottom"/>
          </w:tcPr>
          <w:p w:rsidR="00310AF8" w:rsidRPr="00BE06E1" w:rsidRDefault="00310AF8" w:rsidP="009868DD">
            <w:pPr>
              <w:pStyle w:val="20"/>
              <w:shd w:val="clear" w:color="auto" w:fill="auto"/>
              <w:spacing w:after="60" w:line="210" w:lineRule="exact"/>
              <w:jc w:val="left"/>
              <w:rPr>
                <w:sz w:val="24"/>
                <w:szCs w:val="24"/>
              </w:rPr>
            </w:pPr>
            <w:r w:rsidRPr="00BE06E1">
              <w:rPr>
                <w:rStyle w:val="210"/>
                <w:color w:val="000000"/>
                <w:sz w:val="24"/>
                <w:szCs w:val="24"/>
              </w:rPr>
              <w:t>№</w:t>
            </w:r>
          </w:p>
          <w:p w:rsidR="00310AF8" w:rsidRPr="00BE06E1" w:rsidRDefault="00310AF8" w:rsidP="009868DD">
            <w:pPr>
              <w:pStyle w:val="20"/>
              <w:shd w:val="clear" w:color="auto" w:fill="auto"/>
              <w:spacing w:before="60" w:after="0" w:line="210" w:lineRule="exact"/>
              <w:jc w:val="left"/>
              <w:rPr>
                <w:sz w:val="24"/>
                <w:szCs w:val="24"/>
              </w:rPr>
            </w:pPr>
            <w:r w:rsidRPr="00BE06E1">
              <w:rPr>
                <w:rStyle w:val="210"/>
                <w:color w:val="000000"/>
                <w:sz w:val="24"/>
                <w:szCs w:val="24"/>
              </w:rPr>
              <w:t>п/п</w:t>
            </w:r>
          </w:p>
        </w:tc>
        <w:tc>
          <w:tcPr>
            <w:tcW w:w="4680" w:type="dxa"/>
            <w:tcBorders>
              <w:top w:val="single" w:sz="4" w:space="0" w:color="auto"/>
              <w:left w:val="single" w:sz="4" w:space="0" w:color="auto"/>
              <w:bottom w:val="nil"/>
              <w:right w:val="nil"/>
            </w:tcBorders>
            <w:shd w:val="clear" w:color="auto" w:fill="FFFFFF"/>
            <w:vAlign w:val="bottom"/>
          </w:tcPr>
          <w:p w:rsidR="00310AF8" w:rsidRPr="00BE06E1" w:rsidRDefault="00310AF8" w:rsidP="009868DD">
            <w:pPr>
              <w:pStyle w:val="20"/>
              <w:shd w:val="clear" w:color="auto" w:fill="auto"/>
              <w:spacing w:after="0" w:line="274" w:lineRule="exact"/>
              <w:jc w:val="left"/>
              <w:rPr>
                <w:sz w:val="24"/>
                <w:szCs w:val="24"/>
              </w:rPr>
            </w:pPr>
            <w:r>
              <w:rPr>
                <w:rStyle w:val="210"/>
                <w:color w:val="000000"/>
                <w:sz w:val="24"/>
                <w:szCs w:val="24"/>
              </w:rPr>
              <w:t xml:space="preserve">Адрес объекта </w:t>
            </w:r>
            <w:r w:rsidRPr="00BE06E1">
              <w:rPr>
                <w:rStyle w:val="210"/>
                <w:color w:val="000000"/>
                <w:sz w:val="24"/>
                <w:szCs w:val="24"/>
              </w:rPr>
              <w:t>мероприятия</w:t>
            </w:r>
          </w:p>
        </w:tc>
        <w:tc>
          <w:tcPr>
            <w:tcW w:w="1260" w:type="dxa"/>
            <w:tcBorders>
              <w:top w:val="single" w:sz="4" w:space="0" w:color="auto"/>
              <w:left w:val="single" w:sz="4" w:space="0" w:color="auto"/>
              <w:bottom w:val="nil"/>
              <w:right w:val="nil"/>
            </w:tcBorders>
            <w:shd w:val="clear" w:color="auto" w:fill="FFFFFF"/>
          </w:tcPr>
          <w:p w:rsidR="00310AF8" w:rsidRPr="00BE06E1" w:rsidRDefault="00310AF8" w:rsidP="009868DD">
            <w:pPr>
              <w:pStyle w:val="20"/>
              <w:shd w:val="clear" w:color="auto" w:fill="auto"/>
              <w:spacing w:after="0" w:line="210" w:lineRule="exact"/>
              <w:rPr>
                <w:sz w:val="24"/>
                <w:szCs w:val="24"/>
              </w:rPr>
            </w:pPr>
            <w:r w:rsidRPr="00BE06E1">
              <w:rPr>
                <w:rStyle w:val="210"/>
                <w:color w:val="000000"/>
                <w:sz w:val="24"/>
                <w:szCs w:val="24"/>
              </w:rPr>
              <w:t>Ед. изм.</w:t>
            </w:r>
          </w:p>
        </w:tc>
        <w:tc>
          <w:tcPr>
            <w:tcW w:w="3346" w:type="dxa"/>
            <w:tcBorders>
              <w:top w:val="single" w:sz="4" w:space="0" w:color="auto"/>
              <w:left w:val="single" w:sz="4" w:space="0" w:color="auto"/>
              <w:bottom w:val="nil"/>
              <w:right w:val="single" w:sz="4" w:space="0" w:color="auto"/>
            </w:tcBorders>
            <w:shd w:val="clear" w:color="auto" w:fill="FFFFFF"/>
            <w:vAlign w:val="bottom"/>
          </w:tcPr>
          <w:p w:rsidR="00310AF8" w:rsidRPr="00BE06E1" w:rsidRDefault="00310AF8" w:rsidP="009868DD">
            <w:pPr>
              <w:pStyle w:val="20"/>
              <w:shd w:val="clear" w:color="auto" w:fill="auto"/>
              <w:spacing w:after="0" w:line="274" w:lineRule="exact"/>
              <w:jc w:val="left"/>
              <w:rPr>
                <w:sz w:val="24"/>
                <w:szCs w:val="24"/>
              </w:rPr>
            </w:pPr>
            <w:r w:rsidRPr="00BE06E1">
              <w:rPr>
                <w:rStyle w:val="210"/>
                <w:color w:val="000000"/>
                <w:sz w:val="24"/>
                <w:szCs w:val="24"/>
              </w:rPr>
              <w:t>Цели реализации мероприятия</w:t>
            </w:r>
          </w:p>
        </w:tc>
      </w:tr>
      <w:tr w:rsidR="00310AF8" w:rsidRPr="00BE06E1" w:rsidTr="001D522F">
        <w:trPr>
          <w:trHeight w:hRule="exact" w:val="1643"/>
        </w:trPr>
        <w:tc>
          <w:tcPr>
            <w:tcW w:w="545" w:type="dxa"/>
            <w:tcBorders>
              <w:top w:val="single" w:sz="4" w:space="0" w:color="auto"/>
              <w:left w:val="single" w:sz="4" w:space="0" w:color="auto"/>
              <w:bottom w:val="single" w:sz="4" w:space="0" w:color="auto"/>
              <w:right w:val="nil"/>
            </w:tcBorders>
            <w:shd w:val="clear" w:color="auto" w:fill="FFFFFF"/>
          </w:tcPr>
          <w:p w:rsidR="00310AF8" w:rsidRPr="00BE06E1" w:rsidRDefault="00310AF8" w:rsidP="009868DD">
            <w:pPr>
              <w:pStyle w:val="20"/>
              <w:shd w:val="clear" w:color="auto" w:fill="auto"/>
              <w:spacing w:after="0" w:line="220" w:lineRule="exact"/>
              <w:jc w:val="left"/>
              <w:rPr>
                <w:sz w:val="24"/>
                <w:szCs w:val="24"/>
              </w:rPr>
            </w:pPr>
            <w:r w:rsidRPr="00BE06E1">
              <w:rPr>
                <w:rStyle w:val="2TrebuchetMS"/>
                <w:color w:val="000000"/>
                <w:sz w:val="24"/>
                <w:szCs w:val="24"/>
              </w:rPr>
              <w:t>1</w:t>
            </w:r>
            <w:r w:rsidRPr="00BE06E1">
              <w:rPr>
                <w:rStyle w:val="2MicrosoftSansSerif"/>
                <w:color w:val="000000"/>
                <w:sz w:val="24"/>
                <w:szCs w:val="24"/>
              </w:rPr>
              <w:t>.</w:t>
            </w:r>
          </w:p>
        </w:tc>
        <w:tc>
          <w:tcPr>
            <w:tcW w:w="4680" w:type="dxa"/>
            <w:tcBorders>
              <w:top w:val="single" w:sz="4" w:space="0" w:color="auto"/>
              <w:left w:val="single" w:sz="4" w:space="0" w:color="auto"/>
              <w:bottom w:val="single" w:sz="4" w:space="0" w:color="auto"/>
              <w:right w:val="nil"/>
            </w:tcBorders>
            <w:shd w:val="clear" w:color="auto" w:fill="FFFFFF"/>
          </w:tcPr>
          <w:p w:rsidR="00310AF8" w:rsidRPr="001D522F" w:rsidRDefault="00310AF8" w:rsidP="001D522F">
            <w:pPr>
              <w:jc w:val="both"/>
              <w:rPr>
                <w:rFonts w:ascii="Times New Roman" w:hAnsi="Times New Roman" w:cs="Times New Roman"/>
              </w:rPr>
            </w:pPr>
            <w:r w:rsidRPr="001D522F">
              <w:rPr>
                <w:rFonts w:ascii="Times New Roman" w:hAnsi="Times New Roman" w:cs="Times New Roman"/>
              </w:rPr>
              <w:t xml:space="preserve">МБОУ НОШ </w:t>
            </w:r>
          </w:p>
          <w:p w:rsidR="00310AF8" w:rsidRPr="0020608C" w:rsidRDefault="00310AF8" w:rsidP="001D522F">
            <w:pPr>
              <w:jc w:val="both"/>
              <w:rPr>
                <w:rFonts w:ascii="Times New Roman" w:hAnsi="Times New Roman" w:cs="Times New Roman"/>
              </w:rPr>
            </w:pPr>
            <w:r w:rsidRPr="001D522F">
              <w:rPr>
                <w:rFonts w:ascii="Times New Roman" w:hAnsi="Times New Roman" w:cs="Times New Roman"/>
              </w:rPr>
              <w:t>д. Санниковка (ул. Молодежная, д.1)</w:t>
            </w:r>
            <w:r>
              <w:rPr>
                <w:rFonts w:ascii="Times New Roman" w:hAnsi="Times New Roman" w:cs="Times New Roman"/>
              </w:rPr>
              <w:t xml:space="preserve"> (филиал МБОУ СОШ с. Вишневое Тамалинского района Пензенской области им. дважды Героя Советского Союза Маршала Н.И. Крылова)</w:t>
            </w:r>
          </w:p>
        </w:tc>
        <w:tc>
          <w:tcPr>
            <w:tcW w:w="1260" w:type="dxa"/>
            <w:tcBorders>
              <w:top w:val="single" w:sz="4" w:space="0" w:color="auto"/>
              <w:left w:val="single" w:sz="4" w:space="0" w:color="auto"/>
              <w:bottom w:val="single" w:sz="4" w:space="0" w:color="auto"/>
              <w:right w:val="nil"/>
            </w:tcBorders>
            <w:shd w:val="clear" w:color="auto" w:fill="FFFFFF"/>
          </w:tcPr>
          <w:p w:rsidR="00310AF8" w:rsidRPr="00BE06E1" w:rsidRDefault="00310AF8" w:rsidP="009868DD">
            <w:pPr>
              <w:pStyle w:val="20"/>
              <w:shd w:val="clear" w:color="auto" w:fill="auto"/>
              <w:spacing w:after="0" w:line="278" w:lineRule="exact"/>
              <w:rPr>
                <w:sz w:val="24"/>
                <w:szCs w:val="24"/>
              </w:rPr>
            </w:pPr>
          </w:p>
        </w:tc>
        <w:tc>
          <w:tcPr>
            <w:tcW w:w="3346" w:type="dxa"/>
            <w:tcBorders>
              <w:top w:val="single" w:sz="4" w:space="0" w:color="auto"/>
              <w:left w:val="single" w:sz="4" w:space="0" w:color="auto"/>
              <w:bottom w:val="single" w:sz="4" w:space="0" w:color="auto"/>
              <w:right w:val="single" w:sz="4" w:space="0" w:color="auto"/>
            </w:tcBorders>
            <w:shd w:val="clear" w:color="auto" w:fill="FFFFFF"/>
            <w:vAlign w:val="bottom"/>
          </w:tcPr>
          <w:p w:rsidR="00310AF8" w:rsidRPr="00BE06E1" w:rsidRDefault="00310AF8" w:rsidP="009868DD">
            <w:pPr>
              <w:pStyle w:val="20"/>
              <w:shd w:val="clear" w:color="auto" w:fill="auto"/>
              <w:spacing w:after="0" w:line="274" w:lineRule="exact"/>
              <w:jc w:val="left"/>
              <w:rPr>
                <w:sz w:val="24"/>
                <w:szCs w:val="24"/>
              </w:rPr>
            </w:pPr>
            <w:r w:rsidRPr="00BE06E1">
              <w:rPr>
                <w:rStyle w:val="210"/>
                <w:color w:val="000000"/>
                <w:sz w:val="24"/>
                <w:szCs w:val="24"/>
              </w:rPr>
              <w:t>Подготовка котлов и котельного оборудования, частичный ремонт системы отопления (теплотрассы), косметический ремонт помещения котельной</w:t>
            </w:r>
          </w:p>
        </w:tc>
      </w:tr>
    </w:tbl>
    <w:p w:rsidR="00310AF8" w:rsidRDefault="00310AF8" w:rsidP="00F73453">
      <w:pPr>
        <w:jc w:val="both"/>
        <w:rPr>
          <w:rFonts w:ascii="Times New Roman" w:hAnsi="Times New Roman" w:cs="Times New Roman"/>
        </w:rPr>
      </w:pPr>
    </w:p>
    <w:p w:rsidR="00310AF8" w:rsidRPr="00BE06E1" w:rsidRDefault="00310AF8" w:rsidP="001D522F">
      <w:pPr>
        <w:numPr>
          <w:ilvl w:val="1"/>
          <w:numId w:val="25"/>
        </w:numPr>
        <w:ind w:left="0" w:firstLine="0"/>
        <w:jc w:val="both"/>
        <w:rPr>
          <w:rFonts w:ascii="Times New Roman" w:hAnsi="Times New Roman" w:cs="Times New Roman"/>
        </w:rPr>
      </w:pPr>
      <w:r w:rsidRPr="00BE06E1">
        <w:rPr>
          <w:rFonts w:ascii="Times New Roman" w:hAnsi="Times New Roman" w:cs="Times New Roman"/>
        </w:rPr>
        <w:t xml:space="preserve">Меры по выводу из эксплуатации, консервации и </w:t>
      </w:r>
      <w:r>
        <w:rPr>
          <w:rFonts w:ascii="Times New Roman" w:hAnsi="Times New Roman" w:cs="Times New Roman"/>
        </w:rPr>
        <w:t xml:space="preserve">демонтажу избыточных источников </w:t>
      </w:r>
      <w:r w:rsidRPr="00BE06E1">
        <w:rPr>
          <w:rFonts w:ascii="Times New Roman" w:hAnsi="Times New Roman" w:cs="Times New Roman"/>
        </w:rPr>
        <w:t>тепловой энергии, а также выработавших нормативный срок службы либо в случаях, когда продление срока службы технически невозможно или экономически нецелесообразно.</w:t>
      </w:r>
    </w:p>
    <w:p w:rsidR="00310AF8" w:rsidRPr="00BE06E1" w:rsidRDefault="00310AF8" w:rsidP="001D522F">
      <w:pPr>
        <w:ind w:firstLine="540"/>
        <w:jc w:val="both"/>
        <w:rPr>
          <w:rFonts w:ascii="Times New Roman" w:hAnsi="Times New Roman" w:cs="Times New Roman"/>
        </w:rPr>
      </w:pPr>
      <w:r w:rsidRPr="00BE06E1">
        <w:rPr>
          <w:rFonts w:ascii="Times New Roman" w:hAnsi="Times New Roman" w:cs="Times New Roman"/>
        </w:rPr>
        <w:t xml:space="preserve">Таких объектов на территории </w:t>
      </w:r>
      <w:r>
        <w:rPr>
          <w:rFonts w:ascii="Times New Roman" w:hAnsi="Times New Roman" w:cs="Times New Roman"/>
        </w:rPr>
        <w:t xml:space="preserve">Мачинского сельсовета </w:t>
      </w:r>
      <w:r w:rsidRPr="00BE06E1">
        <w:rPr>
          <w:rFonts w:ascii="Times New Roman" w:hAnsi="Times New Roman" w:cs="Times New Roman"/>
        </w:rPr>
        <w:t xml:space="preserve"> нет.</w:t>
      </w:r>
    </w:p>
    <w:p w:rsidR="00310AF8" w:rsidRPr="00BE06E1" w:rsidRDefault="00310AF8" w:rsidP="009868DD">
      <w:pPr>
        <w:numPr>
          <w:ilvl w:val="0"/>
          <w:numId w:val="9"/>
        </w:numPr>
        <w:jc w:val="both"/>
        <w:rPr>
          <w:rFonts w:ascii="Times New Roman" w:hAnsi="Times New Roman" w:cs="Times New Roman"/>
        </w:rPr>
      </w:pPr>
      <w:r w:rsidRPr="00BE06E1">
        <w:rPr>
          <w:rFonts w:ascii="Times New Roman" w:hAnsi="Times New Roman" w:cs="Times New Roman"/>
        </w:rPr>
        <w:t>Меры по переоборудованию котельных в источники комбинированной выработки электрической и тепловой энергии.</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 xml:space="preserve">В соответствии с Генеральным планом </w:t>
      </w:r>
      <w:r>
        <w:rPr>
          <w:rFonts w:ascii="Times New Roman" w:hAnsi="Times New Roman" w:cs="Times New Roman"/>
        </w:rPr>
        <w:t>Мачинского сельсовета</w:t>
      </w:r>
      <w:r w:rsidRPr="00BE06E1">
        <w:rPr>
          <w:rFonts w:ascii="Times New Roman" w:hAnsi="Times New Roman" w:cs="Times New Roman"/>
        </w:rPr>
        <w:t xml:space="preserve"> меры по переоборудованию котельных в источники комбинированной выработки электрической и тепловой энергии не предусмотрены.</w:t>
      </w:r>
    </w:p>
    <w:p w:rsidR="00310AF8" w:rsidRPr="00BE06E1" w:rsidRDefault="00310AF8" w:rsidP="009868DD">
      <w:pPr>
        <w:numPr>
          <w:ilvl w:val="0"/>
          <w:numId w:val="9"/>
        </w:numPr>
        <w:jc w:val="both"/>
        <w:rPr>
          <w:rFonts w:ascii="Times New Roman" w:hAnsi="Times New Roman" w:cs="Times New Roman"/>
        </w:rPr>
      </w:pPr>
      <w:r w:rsidRPr="00BE06E1">
        <w:rPr>
          <w:rFonts w:ascii="Times New Roman" w:hAnsi="Times New Roman" w:cs="Times New Roman"/>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не предусмотрены.</w:t>
      </w:r>
    </w:p>
    <w:p w:rsidR="00310AF8" w:rsidRPr="00BE06E1" w:rsidRDefault="00310AF8" w:rsidP="009868DD">
      <w:pPr>
        <w:numPr>
          <w:ilvl w:val="0"/>
          <w:numId w:val="9"/>
        </w:numPr>
        <w:jc w:val="both"/>
        <w:rPr>
          <w:rFonts w:ascii="Times New Roman" w:hAnsi="Times New Roman" w:cs="Times New Roman"/>
        </w:rPr>
      </w:pPr>
      <w:r w:rsidRPr="00BE06E1">
        <w:rPr>
          <w:rFonts w:ascii="Times New Roman" w:hAnsi="Times New Roman" w:cs="Times New Roman"/>
        </w:rPr>
        <w:t>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w:t>
      </w:r>
    </w:p>
    <w:p w:rsidR="00310AF8" w:rsidRDefault="00310AF8" w:rsidP="008D78F3">
      <w:pPr>
        <w:ind w:firstLine="540"/>
        <w:jc w:val="both"/>
        <w:rPr>
          <w:rFonts w:ascii="Times New Roman" w:hAnsi="Times New Roman" w:cs="Times New Roman"/>
        </w:rPr>
      </w:pPr>
      <w:r w:rsidRPr="00BE06E1">
        <w:rPr>
          <w:rFonts w:ascii="Times New Roman" w:hAnsi="Times New Roman" w:cs="Times New Roman"/>
        </w:rPr>
        <w:t xml:space="preserve">Учитывая, что Генеральным планом </w:t>
      </w:r>
      <w:r>
        <w:rPr>
          <w:rFonts w:ascii="Times New Roman" w:hAnsi="Times New Roman" w:cs="Times New Roman"/>
        </w:rPr>
        <w:t xml:space="preserve">Мачинского сельсовета </w:t>
      </w:r>
      <w:r w:rsidRPr="00BE06E1">
        <w:rPr>
          <w:rFonts w:ascii="Times New Roman" w:hAnsi="Times New Roman" w:cs="Times New Roman"/>
        </w:rPr>
        <w:t xml:space="preserve">не предусмотрено изменение схемы теплоснабжения поселения, 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w:t>
      </w:r>
      <w:r>
        <w:rPr>
          <w:rFonts w:ascii="Times New Roman" w:hAnsi="Times New Roman" w:cs="Times New Roman"/>
        </w:rPr>
        <w:t>нет.</w:t>
      </w:r>
    </w:p>
    <w:p w:rsidR="00310AF8" w:rsidRPr="00BE06E1" w:rsidRDefault="00310AF8" w:rsidP="008D78F3">
      <w:pPr>
        <w:ind w:firstLine="540"/>
        <w:jc w:val="both"/>
        <w:rPr>
          <w:rFonts w:ascii="Times New Roman" w:hAnsi="Times New Roman" w:cs="Times New Roman"/>
        </w:rPr>
      </w:pPr>
      <w:r>
        <w:rPr>
          <w:rFonts w:ascii="Times New Roman" w:hAnsi="Times New Roman" w:cs="Times New Roman"/>
        </w:rPr>
        <w:t>5.7</w:t>
      </w:r>
      <w:r w:rsidRPr="00BE06E1">
        <w:rPr>
          <w:rFonts w:ascii="Times New Roman" w:hAnsi="Times New Roman" w:cs="Times New Roman"/>
        </w:rPr>
        <w:t>.Оптимальный температурный график отпуска тепловой энергии для каждого источника тепловой энергии или группы источников в системе теплоснабжения.</w:t>
      </w:r>
    </w:p>
    <w:p w:rsidR="00310AF8" w:rsidRDefault="00310AF8" w:rsidP="009868DD">
      <w:pPr>
        <w:ind w:firstLine="540"/>
        <w:jc w:val="both"/>
        <w:rPr>
          <w:rFonts w:ascii="Times New Roman" w:hAnsi="Times New Roman" w:cs="Times New Roman"/>
        </w:rPr>
      </w:pPr>
      <w:r w:rsidRPr="00BE06E1">
        <w:rPr>
          <w:rFonts w:ascii="Times New Roman" w:hAnsi="Times New Roman" w:cs="Times New Roman"/>
        </w:rPr>
        <w:t>Оптимальный температурный график отпуска тепловой энергии для каждого источника тепловой энергии в системе теплоснабжения в соответствии с действующим законодательством разрабатывается в процессе проведения энергетического обследования источника тепловой энергии, тепловых сетей, потребителей тепловой энергии. Энергетические обследования должны быть проведены в срок до 31.12.2013 года.</w:t>
      </w:r>
    </w:p>
    <w:p w:rsidR="00310AF8" w:rsidRPr="00BE06E1" w:rsidRDefault="00310AF8" w:rsidP="009868DD">
      <w:pPr>
        <w:ind w:firstLine="540"/>
        <w:jc w:val="both"/>
        <w:rPr>
          <w:rFonts w:ascii="Times New Roman" w:hAnsi="Times New Roman" w:cs="Times New Roman"/>
        </w:rPr>
      </w:pPr>
    </w:p>
    <w:p w:rsidR="00310AF8" w:rsidRPr="006E3C43" w:rsidRDefault="00310AF8" w:rsidP="006E3C43">
      <w:pPr>
        <w:ind w:firstLine="540"/>
        <w:jc w:val="center"/>
        <w:rPr>
          <w:rStyle w:val="Emphasis"/>
          <w:rFonts w:ascii="Times New Roman" w:hAnsi="Times New Roman"/>
          <w:i w:val="0"/>
        </w:rPr>
      </w:pPr>
      <w:bookmarkStart w:id="15" w:name="bookmark13"/>
      <w:r w:rsidRPr="006E3C43">
        <w:rPr>
          <w:rStyle w:val="Emphasis"/>
          <w:rFonts w:ascii="Times New Roman" w:hAnsi="Times New Roman"/>
          <w:i w:val="0"/>
        </w:rPr>
        <w:t>Температурный график</w:t>
      </w:r>
      <w:bookmarkEnd w:id="15"/>
      <w:r w:rsidRPr="006E3C43">
        <w:rPr>
          <w:rStyle w:val="Emphasis"/>
          <w:rFonts w:ascii="Times New Roman" w:hAnsi="Times New Roman"/>
          <w:i w:val="0"/>
        </w:rPr>
        <w:t xml:space="preserve"> зависимости температуры теплоносителя от среднесуточной температуры наружного воздуха, для котельной</w:t>
      </w:r>
    </w:p>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 xml:space="preserve"> (температурный график 95 – 70 </w:t>
      </w:r>
      <w:r w:rsidRPr="006E3C43">
        <w:rPr>
          <w:rFonts w:ascii="Times New Roman" w:hAnsi="Times New Roman" w:cs="Times New Roman"/>
          <w:color w:val="auto"/>
          <w:vertAlign w:val="superscript"/>
        </w:rPr>
        <w:t>0</w:t>
      </w:r>
      <w:r w:rsidRPr="006E3C43">
        <w:rPr>
          <w:rFonts w:ascii="Times New Roman" w:hAnsi="Times New Roman" w:cs="Times New Roman"/>
          <w:color w:val="auto"/>
        </w:rPr>
        <w:t>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3152"/>
        <w:gridCol w:w="3028"/>
      </w:tblGrid>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 xml:space="preserve">Температура наружного воздуха </w:t>
            </w:r>
            <w:r w:rsidRPr="006E3C43">
              <w:rPr>
                <w:rFonts w:ascii="Times New Roman" w:hAnsi="Times New Roman" w:cs="Times New Roman"/>
                <w:color w:val="auto"/>
                <w:lang w:val="en-US"/>
              </w:rPr>
              <w:t>t</w:t>
            </w:r>
            <w:r w:rsidRPr="006E3C43">
              <w:rPr>
                <w:rFonts w:ascii="Times New Roman" w:hAnsi="Times New Roman" w:cs="Times New Roman"/>
                <w:color w:val="auto"/>
                <w:vertAlign w:val="superscript"/>
                <w:lang w:val="en-US"/>
              </w:rPr>
              <w:t>0</w:t>
            </w:r>
            <w:r w:rsidRPr="006E3C43">
              <w:rPr>
                <w:rFonts w:ascii="Times New Roman" w:hAnsi="Times New Roman" w:cs="Times New Roman"/>
                <w:color w:val="auto"/>
                <w:lang w:val="en-US"/>
              </w:rPr>
              <w:t>C</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 xml:space="preserve">Температура воды в подающем трубопроводе системы отопления, </w:t>
            </w:r>
            <w:r w:rsidRPr="006E3C43">
              <w:rPr>
                <w:rFonts w:ascii="Times New Roman" w:hAnsi="Times New Roman" w:cs="Times New Roman"/>
                <w:color w:val="auto"/>
                <w:lang w:val="en-US"/>
              </w:rPr>
              <w:t>t</w:t>
            </w:r>
            <w:r w:rsidRPr="006E3C43">
              <w:rPr>
                <w:rFonts w:ascii="Times New Roman" w:hAnsi="Times New Roman" w:cs="Times New Roman"/>
                <w:color w:val="auto"/>
              </w:rPr>
              <w:t xml:space="preserve"> п</w:t>
            </w:r>
            <w:r w:rsidRPr="006E3C43">
              <w:rPr>
                <w:rFonts w:ascii="Times New Roman" w:hAnsi="Times New Roman" w:cs="Times New Roman"/>
                <w:color w:val="auto"/>
                <w:vertAlign w:val="superscript"/>
              </w:rPr>
              <w:t xml:space="preserve">0 </w:t>
            </w:r>
            <w:r w:rsidRPr="006E3C43">
              <w:rPr>
                <w:rFonts w:ascii="Times New Roman" w:hAnsi="Times New Roman" w:cs="Times New Roman"/>
                <w:color w:val="auto"/>
                <w:lang w:val="en-US"/>
              </w:rPr>
              <w:t>C</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 xml:space="preserve">Температура воды в обратной линии системы отопления, </w:t>
            </w:r>
            <w:r w:rsidRPr="006E3C43">
              <w:rPr>
                <w:rFonts w:ascii="Times New Roman" w:hAnsi="Times New Roman" w:cs="Times New Roman"/>
                <w:color w:val="auto"/>
                <w:lang w:val="en-US"/>
              </w:rPr>
              <w:t>t</w:t>
            </w:r>
            <w:r w:rsidRPr="006E3C43">
              <w:rPr>
                <w:rFonts w:ascii="Times New Roman" w:hAnsi="Times New Roman" w:cs="Times New Roman"/>
                <w:color w:val="auto"/>
              </w:rPr>
              <w:t xml:space="preserve"> о</w:t>
            </w:r>
            <w:r w:rsidRPr="006E3C43">
              <w:rPr>
                <w:rFonts w:ascii="Times New Roman" w:hAnsi="Times New Roman" w:cs="Times New Roman"/>
                <w:color w:val="auto"/>
                <w:vertAlign w:val="superscript"/>
              </w:rPr>
              <w:t>0</w:t>
            </w:r>
            <w:r w:rsidRPr="006E3C43">
              <w:rPr>
                <w:rFonts w:ascii="Times New Roman" w:hAnsi="Times New Roman" w:cs="Times New Roman"/>
                <w:color w:val="auto"/>
                <w:lang w:val="en-US"/>
              </w:rPr>
              <w:t>C</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10</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37,3</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33</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9</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38,5</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33,8</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8</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40</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34,7</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7</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41,5</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35,7</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6</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42,9</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36,7</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5</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44,2</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37,7</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4</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45,7</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38,6</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3</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47</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39,5</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2</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48,2</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40,5</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1</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49,6</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41,3</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0</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51</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42,4</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-1</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52</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43</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-2</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53,4</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43,2</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-3</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54,8</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44,7</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-4</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56</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45,4</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-5</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57,2</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46,4</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-6</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58,5</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47,1</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-7</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59,7</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47,8</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-8</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61</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48,6</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-9</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62,2</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49,5</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-10</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63,2</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50,3</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-11</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64,7</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51,2</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-12</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66,5</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52</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-13</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67,2</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52,7</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-14</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68,4</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53,5</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-15</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69,3</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54,2</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-16</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70,8</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54,8</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-17</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71,9</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55,6</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-18</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73</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56,4</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-19</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74</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57</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-20</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75,1</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57,9</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-21</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76,4</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58,5</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-22</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77,5</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59,3</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-23</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78,6</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60</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-24</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79,6</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60,5</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-25</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80,7</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61,3</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lang w:val="en-US"/>
              </w:rPr>
              <w:t>-26</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81,9</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62</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lang w:val="en-US"/>
              </w:rPr>
              <w:t>-27</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83</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62,7</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lang w:val="en-US"/>
              </w:rPr>
              <w:t>-28</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84</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63,5</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lang w:val="en-US"/>
              </w:rPr>
              <w:t>-29</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85</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64</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lang w:val="en-US"/>
              </w:rPr>
              <w:t>-30</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86,3</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64,8</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lang w:val="en-US"/>
              </w:rPr>
              <w:t>-31</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87</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65,4</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lang w:val="en-US"/>
              </w:rPr>
              <w:t>-32</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88,4</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66</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lang w:val="en-US"/>
              </w:rPr>
              <w:t>-33</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89,5</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66,7</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-34</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90,5</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67,4</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-35</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91</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68,1</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-36</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92,6</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68,6</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-37</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93,7</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69,</w:t>
            </w:r>
          </w:p>
        </w:tc>
      </w:tr>
      <w:tr w:rsidR="00310AF8" w:rsidRPr="006E3C43" w:rsidTr="006E3C43">
        <w:trPr>
          <w:jc w:val="center"/>
        </w:trPr>
        <w:tc>
          <w:tcPr>
            <w:tcW w:w="280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-38</w:t>
            </w:r>
          </w:p>
        </w:tc>
        <w:tc>
          <w:tcPr>
            <w:tcW w:w="3152"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95</w:t>
            </w:r>
          </w:p>
        </w:tc>
        <w:tc>
          <w:tcPr>
            <w:tcW w:w="3028" w:type="dxa"/>
          </w:tcPr>
          <w:p w:rsidR="00310AF8" w:rsidRPr="006E3C43" w:rsidRDefault="00310AF8" w:rsidP="006E3C43">
            <w:pPr>
              <w:widowControl/>
              <w:spacing w:before="100" w:beforeAutospacing="1" w:after="100" w:afterAutospacing="1"/>
              <w:jc w:val="center"/>
              <w:rPr>
                <w:rFonts w:ascii="Times New Roman" w:hAnsi="Times New Roman" w:cs="Times New Roman"/>
                <w:color w:val="auto"/>
              </w:rPr>
            </w:pPr>
            <w:r w:rsidRPr="006E3C43">
              <w:rPr>
                <w:rFonts w:ascii="Times New Roman" w:hAnsi="Times New Roman" w:cs="Times New Roman"/>
                <w:color w:val="auto"/>
              </w:rPr>
              <w:t>70</w:t>
            </w:r>
          </w:p>
        </w:tc>
      </w:tr>
    </w:tbl>
    <w:p w:rsidR="00310AF8" w:rsidRDefault="00310AF8" w:rsidP="009868DD">
      <w:pPr>
        <w:ind w:firstLine="540"/>
        <w:jc w:val="both"/>
        <w:rPr>
          <w:rFonts w:ascii="Times New Roman" w:hAnsi="Times New Roman" w:cs="Times New Roman"/>
          <w:b/>
          <w:bCs/>
        </w:rPr>
      </w:pPr>
      <w:bookmarkStart w:id="16" w:name="bookmark15"/>
    </w:p>
    <w:p w:rsidR="00310AF8" w:rsidRDefault="00310AF8" w:rsidP="009868DD">
      <w:pPr>
        <w:ind w:firstLine="540"/>
        <w:jc w:val="both"/>
        <w:rPr>
          <w:rFonts w:ascii="Times New Roman" w:hAnsi="Times New Roman" w:cs="Times New Roman"/>
          <w:b/>
          <w:bCs/>
        </w:rPr>
      </w:pPr>
      <w:r w:rsidRPr="00BE06E1">
        <w:rPr>
          <w:rFonts w:ascii="Times New Roman" w:hAnsi="Times New Roman" w:cs="Times New Roman"/>
          <w:b/>
          <w:bCs/>
        </w:rPr>
        <w:t xml:space="preserve">Раздел 6. Электронная модель системы теплоснабжения </w:t>
      </w:r>
      <w:bookmarkEnd w:id="16"/>
      <w:r>
        <w:rPr>
          <w:rFonts w:ascii="Times New Roman" w:hAnsi="Times New Roman" w:cs="Times New Roman"/>
          <w:b/>
          <w:bCs/>
        </w:rPr>
        <w:t xml:space="preserve">на территории Мачинского сельсовета </w:t>
      </w:r>
    </w:p>
    <w:p w:rsidR="00310AF8" w:rsidRPr="00BE06E1" w:rsidRDefault="00310AF8" w:rsidP="009868DD">
      <w:pPr>
        <w:ind w:firstLine="540"/>
        <w:jc w:val="both"/>
        <w:rPr>
          <w:rFonts w:ascii="Times New Roman" w:hAnsi="Times New Roman" w:cs="Times New Roman"/>
          <w:b/>
          <w:bCs/>
        </w:rPr>
      </w:pP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Электронная модель системы теплоснабжения не разрабатывалась в виду малочисленности населенного пункта, согласно п.2 ПП РФ № 154 от 22</w:t>
      </w:r>
      <w:r>
        <w:rPr>
          <w:rFonts w:ascii="Times New Roman" w:hAnsi="Times New Roman" w:cs="Times New Roman"/>
        </w:rPr>
        <w:t xml:space="preserve"> </w:t>
      </w:r>
      <w:r w:rsidRPr="00BE06E1">
        <w:rPr>
          <w:rFonts w:ascii="Times New Roman" w:hAnsi="Times New Roman" w:cs="Times New Roman"/>
        </w:rPr>
        <w:t>февраля 2012 г.</w:t>
      </w:r>
    </w:p>
    <w:p w:rsidR="00310AF8" w:rsidRPr="00BE06E1" w:rsidRDefault="00310AF8" w:rsidP="009868DD">
      <w:pPr>
        <w:ind w:firstLine="540"/>
        <w:jc w:val="both"/>
        <w:rPr>
          <w:rFonts w:ascii="Times New Roman" w:hAnsi="Times New Roman" w:cs="Times New Roman"/>
          <w:b/>
          <w:bCs/>
        </w:rPr>
      </w:pPr>
      <w:bookmarkStart w:id="17" w:name="bookmark17"/>
    </w:p>
    <w:p w:rsidR="00310AF8" w:rsidRDefault="00310AF8" w:rsidP="009868DD">
      <w:pPr>
        <w:ind w:firstLine="540"/>
        <w:jc w:val="both"/>
        <w:rPr>
          <w:rFonts w:ascii="Times New Roman" w:hAnsi="Times New Roman" w:cs="Times New Roman"/>
          <w:b/>
          <w:bCs/>
        </w:rPr>
      </w:pPr>
      <w:r>
        <w:rPr>
          <w:rFonts w:ascii="Times New Roman" w:hAnsi="Times New Roman" w:cs="Times New Roman"/>
          <w:b/>
          <w:bCs/>
        </w:rPr>
        <w:t>Раздел 7</w:t>
      </w:r>
      <w:r w:rsidRPr="00BE06E1">
        <w:rPr>
          <w:rFonts w:ascii="Times New Roman" w:hAnsi="Times New Roman" w:cs="Times New Roman"/>
          <w:b/>
          <w:bCs/>
        </w:rPr>
        <w:t>. Оценка надежности теплоснабжения</w:t>
      </w:r>
      <w:bookmarkEnd w:id="17"/>
    </w:p>
    <w:p w:rsidR="00310AF8" w:rsidRPr="00BE06E1" w:rsidRDefault="00310AF8" w:rsidP="009868DD">
      <w:pPr>
        <w:ind w:firstLine="540"/>
        <w:jc w:val="both"/>
        <w:rPr>
          <w:rFonts w:ascii="Times New Roman" w:hAnsi="Times New Roman" w:cs="Times New Roman"/>
          <w:b/>
          <w:bCs/>
        </w:rPr>
      </w:pP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Способность проектируемых и действующих источников теплоты, тепловых сетей и в целом системы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следует определять по трем показателям (критериям): вероятности безотказной работы; коэффициенту готовности; живучести.</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Мероприятия для обеспечения безотказности тепловых сетей: резервирование магистральных тепловых сетей между радиальными теплопроводами;</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достаточность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очередность ремонтов и замен теплопроводов, частично или полностью утративших свой ресурс;</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необходимость проведения работ по дополнительному утеплению зданий. Готовность системы к исправной работе характеризуется по числу часов ожидания готовности: источника теплоты, тепловых сетей, потребителей теплоты, а также - числу часов нерасчетных температур наружного воздуха в данной местности.</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Применительно к системам теплоснабжения надежность можно рассматривать как свойства системы:</w:t>
      </w:r>
    </w:p>
    <w:p w:rsidR="00310AF8" w:rsidRPr="00BE06E1" w:rsidRDefault="00310AF8" w:rsidP="009868DD">
      <w:pPr>
        <w:numPr>
          <w:ilvl w:val="0"/>
          <w:numId w:val="10"/>
        </w:numPr>
        <w:jc w:val="both"/>
        <w:rPr>
          <w:rFonts w:ascii="Times New Roman" w:hAnsi="Times New Roman" w:cs="Times New Roman"/>
        </w:rPr>
      </w:pPr>
      <w:r w:rsidRPr="00BE06E1">
        <w:rPr>
          <w:rFonts w:ascii="Times New Roman" w:hAnsi="Times New Roman" w:cs="Times New Roman"/>
        </w:rPr>
        <w:t>Бесперебойно снабжать потребителей в необходимом количестве тепловой энергией требуемого качества;</w:t>
      </w:r>
    </w:p>
    <w:p w:rsidR="00310AF8" w:rsidRPr="00BE06E1" w:rsidRDefault="00310AF8" w:rsidP="009868DD">
      <w:pPr>
        <w:numPr>
          <w:ilvl w:val="0"/>
          <w:numId w:val="10"/>
        </w:numPr>
        <w:jc w:val="both"/>
        <w:rPr>
          <w:rFonts w:ascii="Times New Roman" w:hAnsi="Times New Roman" w:cs="Times New Roman"/>
        </w:rPr>
      </w:pPr>
      <w:r w:rsidRPr="00BE06E1">
        <w:rPr>
          <w:rFonts w:ascii="Times New Roman" w:hAnsi="Times New Roman" w:cs="Times New Roman"/>
        </w:rPr>
        <w:t>Не допускать ситуаций, опасных для людей и окружающей среды.</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На выполнение первой из сформулированных в определении надежности функций, которая обусловлена назначением системы, влияют единичные свойства безотказности, ремонтопригодности, долговечности, сохраняемости, режимной управляемости и живучести. Выполнение второй функции, связанной с функционированием системы, зависит от свойств безотказности, ремонтопригодности, долговечности, сохраняемости, безопасности.</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Для более точного определения и дальнейшего поддержания показателей надежности в пределах допустимого рекомендуется:</w:t>
      </w:r>
    </w:p>
    <w:p w:rsidR="00310AF8" w:rsidRPr="00BE06E1" w:rsidRDefault="00310AF8" w:rsidP="009868DD">
      <w:pPr>
        <w:numPr>
          <w:ilvl w:val="0"/>
          <w:numId w:val="11"/>
        </w:numPr>
        <w:jc w:val="both"/>
        <w:rPr>
          <w:rFonts w:ascii="Times New Roman" w:hAnsi="Times New Roman" w:cs="Times New Roman"/>
        </w:rPr>
      </w:pPr>
      <w:r w:rsidRPr="00BE06E1">
        <w:rPr>
          <w:rFonts w:ascii="Times New Roman" w:hAnsi="Times New Roman" w:cs="Times New Roman"/>
        </w:rPr>
        <w:t>Правильное и своевременное заполнение следующих журналов:</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а)</w:t>
      </w:r>
      <w:r w:rsidRPr="00BE06E1">
        <w:rPr>
          <w:rFonts w:ascii="Times New Roman" w:hAnsi="Times New Roman" w:cs="Times New Roman"/>
        </w:rPr>
        <w:tab/>
        <w:t>оперативного журнала;</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б)</w:t>
      </w:r>
      <w:r w:rsidRPr="00BE06E1">
        <w:rPr>
          <w:rFonts w:ascii="Times New Roman" w:hAnsi="Times New Roman" w:cs="Times New Roman"/>
        </w:rPr>
        <w:tab/>
        <w:t>журнала обходов тепловых сетей;</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в)</w:t>
      </w:r>
      <w:r w:rsidRPr="00BE06E1">
        <w:rPr>
          <w:rFonts w:ascii="Times New Roman" w:hAnsi="Times New Roman" w:cs="Times New Roman"/>
        </w:rPr>
        <w:tab/>
        <w:t>журнала учета работ по нарядам и распоряжениям;</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г)</w:t>
      </w:r>
      <w:r w:rsidRPr="00BE06E1">
        <w:rPr>
          <w:rFonts w:ascii="Times New Roman" w:hAnsi="Times New Roman" w:cs="Times New Roman"/>
        </w:rPr>
        <w:tab/>
        <w:t>заявок потребителей.</w:t>
      </w:r>
    </w:p>
    <w:p w:rsidR="00310AF8" w:rsidRPr="00BE06E1" w:rsidRDefault="00310AF8" w:rsidP="009868DD">
      <w:pPr>
        <w:numPr>
          <w:ilvl w:val="0"/>
          <w:numId w:val="11"/>
        </w:numPr>
        <w:jc w:val="both"/>
        <w:rPr>
          <w:rFonts w:ascii="Times New Roman" w:hAnsi="Times New Roman" w:cs="Times New Roman"/>
        </w:rPr>
      </w:pPr>
      <w:r w:rsidRPr="00BE06E1">
        <w:rPr>
          <w:rFonts w:ascii="Times New Roman" w:hAnsi="Times New Roman" w:cs="Times New Roman"/>
        </w:rPr>
        <w:t>Для повышения надежности системы теплоснабжения, необходимо своевременно проводить ремонты (плановые, по заявкам и пр.) основного и вспомогательного оборудования, а так же тепловых сетей и</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оборудования на тепловых сетях.</w:t>
      </w:r>
    </w:p>
    <w:p w:rsidR="00310AF8" w:rsidRPr="00BE06E1" w:rsidRDefault="00310AF8" w:rsidP="009868DD">
      <w:pPr>
        <w:numPr>
          <w:ilvl w:val="0"/>
          <w:numId w:val="12"/>
        </w:numPr>
        <w:jc w:val="both"/>
        <w:rPr>
          <w:rFonts w:ascii="Times New Roman" w:hAnsi="Times New Roman" w:cs="Times New Roman"/>
        </w:rPr>
      </w:pPr>
      <w:r w:rsidRPr="00BE06E1">
        <w:rPr>
          <w:rFonts w:ascii="Times New Roman" w:hAnsi="Times New Roman" w:cs="Times New Roman"/>
        </w:rPr>
        <w:t>Своевременная замена изношенных участков тепловых сетей и оборудования.</w:t>
      </w:r>
    </w:p>
    <w:p w:rsidR="00310AF8" w:rsidRPr="00BE06E1" w:rsidRDefault="00310AF8" w:rsidP="009868DD">
      <w:pPr>
        <w:numPr>
          <w:ilvl w:val="0"/>
          <w:numId w:val="12"/>
        </w:numPr>
        <w:jc w:val="both"/>
        <w:rPr>
          <w:rFonts w:ascii="Times New Roman" w:hAnsi="Times New Roman" w:cs="Times New Roman"/>
        </w:rPr>
      </w:pPr>
      <w:r w:rsidRPr="00BE06E1">
        <w:rPr>
          <w:rFonts w:ascii="Times New Roman" w:hAnsi="Times New Roman" w:cs="Times New Roman"/>
        </w:rPr>
        <w:t>Проведения мероприятий по устранению затопления каналов, тепловых камер и подвалов домов.</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Способность проектируемых и действующих источников теплоты, тепловых сетей и в целом системы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следует определять по трем показателям (критериям): вероятности безотказной работы; коэффициенту готовности; живучести [Ж].</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Мероприятия для обеспечения безотказности тепловых сетей: резервирование магистральных тепловых сетей между радиальными теплопроводами;</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достаточность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очередность ремонтов и замен теплопроводов, частично или полностью утративших свой ресурс;</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необходимость проведения работ по дополнительному утеплению зданий.</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Готовность системы к исправной работе характеризуется по числу часов ожидания готовности:</w:t>
      </w:r>
      <w:r w:rsidRPr="00BE06E1">
        <w:rPr>
          <w:rFonts w:ascii="Times New Roman" w:hAnsi="Times New Roman" w:cs="Times New Roman"/>
        </w:rPr>
        <w:tab/>
        <w:t>источника теплоты, тепловых сетей,</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потребителей теплоты, а также - числу часов нерасчетных температур наружного воздуха в данной местности.</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Живучесть системы характеризует способность системы сохранять свою работоспособность в аварийных (экстремальных) условиях, а также после длительных (более 54 ч) остановок.</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При реализации представленных в схеме мероприятий система теплоснабжения будет удовлетворять вышеуказанным требованиям</w:t>
      </w:r>
    </w:p>
    <w:p w:rsidR="00310AF8" w:rsidRDefault="00310AF8" w:rsidP="009868DD">
      <w:pPr>
        <w:ind w:firstLine="540"/>
        <w:jc w:val="both"/>
        <w:rPr>
          <w:rFonts w:ascii="Times New Roman" w:hAnsi="Times New Roman" w:cs="Times New Roman"/>
          <w:b/>
          <w:bCs/>
        </w:rPr>
      </w:pPr>
      <w:bookmarkStart w:id="18" w:name="bookmark18"/>
      <w:r>
        <w:rPr>
          <w:rFonts w:ascii="Times New Roman" w:hAnsi="Times New Roman" w:cs="Times New Roman"/>
          <w:b/>
          <w:bCs/>
        </w:rPr>
        <w:t>Раздел 8</w:t>
      </w:r>
      <w:r w:rsidRPr="00BE06E1">
        <w:rPr>
          <w:rFonts w:ascii="Times New Roman" w:hAnsi="Times New Roman" w:cs="Times New Roman"/>
          <w:b/>
          <w:bCs/>
        </w:rPr>
        <w:t>. Обоснование инвестиций в строительство, реконструкцию и техническое перевооружение</w:t>
      </w:r>
      <w:bookmarkEnd w:id="18"/>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Установка узлов учета отпускаемой тепловой энергии на котельных является требованием п.1 ст.13 Федерального закона от 18.11.2009 № 261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Добавление специальных реагентов в сетевую воду для предотвращения использования теплоносителя в хозяйственных нуждах позволит:</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сократить коммерческие потери тепловой энергии и теплоносителя; сократить затраты топлива на подогрев исходной городской воды</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сократить потребление исходной городской воды, а также количество реагентов для штатной системы водоподготовки; повысить качество подпиточной воды;</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Результатом вышеперечисленного будет сокращение количества аварий на котельных и тепловых сетях, а также повышение качества теплоснабжения.</w:t>
      </w:r>
    </w:p>
    <w:p w:rsidR="00310AF8" w:rsidRDefault="00310AF8" w:rsidP="009868DD">
      <w:pPr>
        <w:ind w:firstLine="540"/>
        <w:jc w:val="both"/>
        <w:rPr>
          <w:rFonts w:ascii="Times New Roman" w:hAnsi="Times New Roman" w:cs="Times New Roman"/>
        </w:rPr>
      </w:pPr>
      <w:r w:rsidRPr="00BE06E1">
        <w:rPr>
          <w:rFonts w:ascii="Times New Roman" w:hAnsi="Times New Roman" w:cs="Times New Roman"/>
        </w:rPr>
        <w:t>Разъяснительная работа и периодическая проверка абонентских установок управляющими и теплоснабжающими организациями, позволит сократить потери теплоносителя до нормативных значений.</w:t>
      </w:r>
    </w:p>
    <w:p w:rsidR="00310AF8" w:rsidRDefault="00310AF8" w:rsidP="009868DD">
      <w:pPr>
        <w:ind w:firstLine="540"/>
        <w:jc w:val="both"/>
        <w:rPr>
          <w:rFonts w:ascii="Times New Roman" w:hAnsi="Times New Roman" w:cs="Times New Roman"/>
          <w:b/>
          <w:bCs/>
        </w:rPr>
      </w:pPr>
      <w:bookmarkStart w:id="19" w:name="bookmark19"/>
      <w:r>
        <w:rPr>
          <w:rFonts w:ascii="Times New Roman" w:hAnsi="Times New Roman" w:cs="Times New Roman"/>
          <w:b/>
          <w:bCs/>
        </w:rPr>
        <w:t>Раздел 9</w:t>
      </w:r>
      <w:r w:rsidRPr="00BE06E1">
        <w:rPr>
          <w:rFonts w:ascii="Times New Roman" w:hAnsi="Times New Roman" w:cs="Times New Roman"/>
          <w:b/>
          <w:bCs/>
        </w:rPr>
        <w:t>. Обоснование предложения по определению единой</w:t>
      </w:r>
      <w:r w:rsidRPr="00BE06E1">
        <w:rPr>
          <w:rFonts w:ascii="Times New Roman" w:hAnsi="Times New Roman" w:cs="Times New Roman"/>
          <w:b/>
          <w:bCs/>
        </w:rPr>
        <w:br/>
        <w:t>теплоснабжающей организации</w:t>
      </w:r>
      <w:bookmarkEnd w:id="19"/>
    </w:p>
    <w:p w:rsidR="00310AF8" w:rsidRPr="00BE06E1" w:rsidRDefault="00310AF8" w:rsidP="009868DD">
      <w:pPr>
        <w:ind w:firstLine="540"/>
        <w:jc w:val="both"/>
        <w:rPr>
          <w:rFonts w:ascii="Times New Roman" w:hAnsi="Times New Roman" w:cs="Times New Roman"/>
          <w:b/>
          <w:bCs/>
        </w:rPr>
      </w:pP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w:t>
      </w:r>
    </w:p>
    <w:p w:rsidR="00310AF8" w:rsidRPr="00BE06E1" w:rsidRDefault="00310AF8" w:rsidP="00FF46BC">
      <w:pPr>
        <w:ind w:firstLine="540"/>
        <w:jc w:val="both"/>
        <w:rPr>
          <w:rFonts w:ascii="Times New Roman" w:hAnsi="Times New Roman" w:cs="Times New Roman"/>
        </w:rPr>
      </w:pPr>
      <w:r w:rsidRPr="00BE06E1">
        <w:rPr>
          <w:rFonts w:ascii="Times New Roman" w:hAnsi="Times New Roman" w:cs="Times New Roman"/>
        </w:rPr>
        <w:t>В соответствии со статьей 2 пунктом 28 Федерального закона от</w:t>
      </w:r>
      <w:r>
        <w:rPr>
          <w:rFonts w:ascii="Times New Roman" w:hAnsi="Times New Roman" w:cs="Times New Roman"/>
        </w:rPr>
        <w:t xml:space="preserve"> 27.07.2010 года  </w:t>
      </w:r>
      <w:r w:rsidRPr="00BE06E1">
        <w:rPr>
          <w:rFonts w:ascii="Times New Roman" w:hAnsi="Times New Roman" w:cs="Times New Roman"/>
        </w:rPr>
        <w:t>№ 190-ФЗ «О теплоснабжении»: «Единая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rsidR="00310AF8" w:rsidRPr="00BE06E1" w:rsidRDefault="00310AF8" w:rsidP="00FF46BC">
      <w:pPr>
        <w:ind w:firstLine="540"/>
        <w:jc w:val="both"/>
        <w:rPr>
          <w:rFonts w:ascii="Times New Roman" w:hAnsi="Times New Roman" w:cs="Times New Roman"/>
        </w:rPr>
      </w:pPr>
      <w:r w:rsidRPr="00BE06E1">
        <w:rPr>
          <w:rFonts w:ascii="Times New Roman" w:hAnsi="Times New Roman" w:cs="Times New Roman"/>
        </w:rPr>
        <w:t>В соответствии со статьей 6 пунктом 6 Федерального закона от</w:t>
      </w:r>
      <w:r>
        <w:rPr>
          <w:rFonts w:ascii="Times New Roman" w:hAnsi="Times New Roman" w:cs="Times New Roman"/>
        </w:rPr>
        <w:t xml:space="preserve"> </w:t>
      </w:r>
      <w:r w:rsidRPr="00BE06E1">
        <w:rPr>
          <w:rFonts w:ascii="Times New Roman" w:hAnsi="Times New Roman" w:cs="Times New Roman"/>
        </w:rPr>
        <w:t>№ 190-ФЗ «О теплоснабжении»: «К полномочиям 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w:t>
      </w:r>
    </w:p>
    <w:p w:rsidR="00310AF8" w:rsidRPr="00BE06E1" w:rsidRDefault="00310AF8" w:rsidP="00BE06E1">
      <w:pPr>
        <w:ind w:firstLine="540"/>
        <w:jc w:val="both"/>
        <w:rPr>
          <w:rFonts w:ascii="Times New Roman" w:hAnsi="Times New Roman" w:cs="Times New Roman"/>
        </w:rPr>
      </w:pPr>
      <w:r w:rsidRPr="00BE06E1">
        <w:rPr>
          <w:rFonts w:ascii="Times New Roman" w:hAnsi="Times New Roman" w:cs="Times New Roman"/>
        </w:rPr>
        <w:t xml:space="preserve">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w:t>
      </w:r>
      <w:r>
        <w:rPr>
          <w:rFonts w:ascii="Times New Roman" w:hAnsi="Times New Roman" w:cs="Times New Roman"/>
        </w:rPr>
        <w:t xml:space="preserve">теплоснабжения», предложенный к утверждению </w:t>
      </w:r>
      <w:r w:rsidRPr="00BE06E1">
        <w:rPr>
          <w:rFonts w:ascii="Times New Roman" w:hAnsi="Times New Roman" w:cs="Times New Roman"/>
        </w:rPr>
        <w:t>Правительством Российской Федерации в соответствии со статьей 4 пунктом 1 Федерального закона от 27.06.2010 № 190-ФЗ «О теплоснабжении».</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Критерии и порядок определения единой теплоснабжающей организации:</w:t>
      </w:r>
    </w:p>
    <w:p w:rsidR="00310AF8" w:rsidRPr="00BE06E1" w:rsidRDefault="00310AF8" w:rsidP="009868DD">
      <w:pPr>
        <w:numPr>
          <w:ilvl w:val="0"/>
          <w:numId w:val="15"/>
        </w:numPr>
        <w:jc w:val="both"/>
        <w:rPr>
          <w:rFonts w:ascii="Times New Roman" w:hAnsi="Times New Roman" w:cs="Times New Roman"/>
        </w:rPr>
      </w:pPr>
      <w:r w:rsidRPr="00BE06E1">
        <w:rPr>
          <w:rFonts w:ascii="Times New Roman" w:hAnsi="Times New Roman" w:cs="Times New Roman"/>
        </w:rPr>
        <w:t>Статус единой теплоснабжающей организации присваивается органом местного самоуправления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310AF8" w:rsidRPr="00BE06E1" w:rsidRDefault="00310AF8" w:rsidP="009868DD">
      <w:pPr>
        <w:numPr>
          <w:ilvl w:val="0"/>
          <w:numId w:val="15"/>
        </w:numPr>
        <w:jc w:val="both"/>
        <w:rPr>
          <w:rFonts w:ascii="Times New Roman" w:hAnsi="Times New Roman" w:cs="Times New Roman"/>
        </w:rPr>
      </w:pPr>
      <w:r w:rsidRPr="00BE06E1">
        <w:rPr>
          <w:rFonts w:ascii="Times New Roman" w:hAnsi="Times New Roman" w:cs="Times New Roman"/>
        </w:rPr>
        <w:t>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определяются границами системы теплоснабжения, в отношении которой присваивается соответствующий статус. В случае, если на территории поселения, городского округа</w:t>
      </w:r>
      <w:r w:rsidRPr="00BE06E1">
        <w:rPr>
          <w:rFonts w:ascii="Times New Roman" w:hAnsi="Times New Roman" w:cs="Times New Roman"/>
        </w:rPr>
        <w:tab/>
        <w:t>существуют несколько</w:t>
      </w:r>
      <w:r w:rsidRPr="00BE06E1">
        <w:rPr>
          <w:rFonts w:ascii="Times New Roman" w:hAnsi="Times New Roman" w:cs="Times New Roman"/>
        </w:rPr>
        <w:tab/>
        <w:t>систем</w:t>
      </w:r>
      <w:r>
        <w:rPr>
          <w:rFonts w:ascii="Times New Roman" w:hAnsi="Times New Roman" w:cs="Times New Roman"/>
        </w:rPr>
        <w:t xml:space="preserve"> </w:t>
      </w:r>
      <w:r w:rsidRPr="00BE06E1">
        <w:rPr>
          <w:rFonts w:ascii="Times New Roman" w:hAnsi="Times New Roman" w:cs="Times New Roman"/>
        </w:rPr>
        <w:t>теплоснабжения, уполномоченные органы вправе:</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310AF8" w:rsidRPr="00BE06E1" w:rsidRDefault="00310AF8" w:rsidP="009868DD">
      <w:pPr>
        <w:ind w:firstLine="540"/>
        <w:jc w:val="both"/>
        <w:rPr>
          <w:rFonts w:ascii="Times New Roman" w:hAnsi="Times New Roman" w:cs="Times New Roman"/>
        </w:rPr>
      </w:pPr>
      <w:r>
        <w:rPr>
          <w:rFonts w:ascii="Times New Roman" w:hAnsi="Times New Roman" w:cs="Times New Roman"/>
        </w:rPr>
        <w:t xml:space="preserve">-определить на несколько </w:t>
      </w:r>
      <w:r w:rsidRPr="00BE06E1">
        <w:rPr>
          <w:rFonts w:ascii="Times New Roman" w:hAnsi="Times New Roman" w:cs="Times New Roman"/>
        </w:rPr>
        <w:t>систем теплоснабжения</w:t>
      </w:r>
      <w:r w:rsidRPr="00BE06E1">
        <w:rPr>
          <w:rFonts w:ascii="Times New Roman" w:hAnsi="Times New Roman" w:cs="Times New Roman"/>
        </w:rPr>
        <w:tab/>
        <w:t>единую</w:t>
      </w:r>
      <w:r>
        <w:rPr>
          <w:rFonts w:ascii="Times New Roman" w:hAnsi="Times New Roman" w:cs="Times New Roman"/>
        </w:rPr>
        <w:t xml:space="preserve"> </w:t>
      </w:r>
      <w:r w:rsidRPr="00BE06E1">
        <w:rPr>
          <w:rFonts w:ascii="Times New Roman" w:hAnsi="Times New Roman" w:cs="Times New Roman"/>
        </w:rPr>
        <w:t>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rsidR="00310AF8" w:rsidRPr="00BE06E1" w:rsidRDefault="00310AF8" w:rsidP="009868DD">
      <w:pPr>
        <w:numPr>
          <w:ilvl w:val="0"/>
          <w:numId w:val="15"/>
        </w:numPr>
        <w:jc w:val="both"/>
        <w:rPr>
          <w:rFonts w:ascii="Times New Roman" w:hAnsi="Times New Roman" w:cs="Times New Roman"/>
        </w:rPr>
      </w:pPr>
      <w:r w:rsidRPr="00BE06E1">
        <w:rPr>
          <w:rFonts w:ascii="Times New Roman" w:hAnsi="Times New Roman" w:cs="Times New Roman"/>
        </w:rPr>
        <w:t>Для присвоения статуса единой теплоснабжающей организации впервые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на территории поселения, городского округа вправе подать в течение одного месяца с даты размещения на сайте поселения, городского округа,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обязан разместить сведения о принятых заявках на сайте поселения, городского округа.</w:t>
      </w:r>
    </w:p>
    <w:p w:rsidR="00310AF8" w:rsidRPr="00FF46BC" w:rsidRDefault="00310AF8" w:rsidP="009868DD">
      <w:pPr>
        <w:numPr>
          <w:ilvl w:val="0"/>
          <w:numId w:val="15"/>
        </w:numPr>
        <w:ind w:firstLine="540"/>
        <w:jc w:val="both"/>
        <w:rPr>
          <w:rFonts w:ascii="Times New Roman" w:hAnsi="Times New Roman" w:cs="Times New Roman"/>
        </w:rPr>
      </w:pPr>
      <w:r w:rsidRPr="00FF46BC">
        <w:rPr>
          <w:rFonts w:ascii="Times New Roman" w:hAnsi="Times New Roman" w:cs="Times New Roman"/>
        </w:rPr>
        <w:t>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настоящих Правил.</w:t>
      </w:r>
    </w:p>
    <w:p w:rsidR="00310AF8" w:rsidRPr="00BE06E1" w:rsidRDefault="00310AF8" w:rsidP="009868DD">
      <w:pPr>
        <w:numPr>
          <w:ilvl w:val="0"/>
          <w:numId w:val="16"/>
        </w:numPr>
        <w:jc w:val="both"/>
        <w:rPr>
          <w:rFonts w:ascii="Times New Roman" w:hAnsi="Times New Roman" w:cs="Times New Roman"/>
        </w:rPr>
      </w:pPr>
      <w:r w:rsidRPr="00BE06E1">
        <w:rPr>
          <w:rFonts w:ascii="Times New Roman" w:hAnsi="Times New Roman" w:cs="Times New Roman"/>
        </w:rPr>
        <w:t>Критериями определения единой теплоснабжающей организации являются:</w:t>
      </w:r>
    </w:p>
    <w:p w:rsidR="00310AF8" w:rsidRPr="00BE06E1" w:rsidRDefault="00310AF8" w:rsidP="009868DD">
      <w:pPr>
        <w:numPr>
          <w:ilvl w:val="0"/>
          <w:numId w:val="17"/>
        </w:numPr>
        <w:jc w:val="both"/>
        <w:rPr>
          <w:rFonts w:ascii="Times New Roman" w:hAnsi="Times New Roman" w:cs="Times New Roman"/>
        </w:rPr>
      </w:pPr>
      <w:r w:rsidRPr="00BE06E1">
        <w:rPr>
          <w:rFonts w:ascii="Times New Roman" w:hAnsi="Times New Roman" w:cs="Times New Roman"/>
        </w:rPr>
        <w:t>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310AF8" w:rsidRPr="00BE06E1" w:rsidRDefault="00310AF8" w:rsidP="009868DD">
      <w:pPr>
        <w:numPr>
          <w:ilvl w:val="0"/>
          <w:numId w:val="17"/>
        </w:numPr>
        <w:jc w:val="both"/>
        <w:rPr>
          <w:rFonts w:ascii="Times New Roman" w:hAnsi="Times New Roman" w:cs="Times New Roman"/>
        </w:rPr>
      </w:pPr>
      <w:r w:rsidRPr="00BE06E1">
        <w:rPr>
          <w:rFonts w:ascii="Times New Roman" w:hAnsi="Times New Roman" w:cs="Times New Roman"/>
        </w:rPr>
        <w:t>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310AF8" w:rsidRPr="00BE06E1" w:rsidRDefault="00310AF8" w:rsidP="009868DD">
      <w:pPr>
        <w:numPr>
          <w:ilvl w:val="0"/>
          <w:numId w:val="16"/>
        </w:numPr>
        <w:jc w:val="both"/>
        <w:rPr>
          <w:rFonts w:ascii="Times New Roman" w:hAnsi="Times New Roman" w:cs="Times New Roman"/>
        </w:rPr>
      </w:pPr>
      <w:r w:rsidRPr="00BE06E1">
        <w:rPr>
          <w:rFonts w:ascii="Times New Roman" w:hAnsi="Times New Roman" w:cs="Times New Roman"/>
        </w:rPr>
        <w:t>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 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w:t>
      </w:r>
    </w:p>
    <w:p w:rsidR="00310AF8" w:rsidRPr="00BE06E1" w:rsidRDefault="00310AF8" w:rsidP="009868DD">
      <w:pPr>
        <w:numPr>
          <w:ilvl w:val="0"/>
          <w:numId w:val="16"/>
        </w:numPr>
        <w:jc w:val="both"/>
        <w:rPr>
          <w:rFonts w:ascii="Times New Roman" w:hAnsi="Times New Roman" w:cs="Times New Roman"/>
        </w:rPr>
      </w:pPr>
      <w:r w:rsidRPr="00BE06E1">
        <w:rPr>
          <w:rFonts w:ascii="Times New Roman" w:hAnsi="Times New Roman" w:cs="Times New Roman"/>
        </w:rPr>
        <w:t>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настоящих Правил.</w:t>
      </w:r>
    </w:p>
    <w:p w:rsidR="00310AF8" w:rsidRPr="00BE06E1" w:rsidRDefault="00310AF8" w:rsidP="009868DD">
      <w:pPr>
        <w:numPr>
          <w:ilvl w:val="0"/>
          <w:numId w:val="16"/>
        </w:numPr>
        <w:jc w:val="both"/>
        <w:rPr>
          <w:rFonts w:ascii="Times New Roman" w:hAnsi="Times New Roman" w:cs="Times New Roman"/>
        </w:rPr>
      </w:pPr>
      <w:r w:rsidRPr="00BE06E1">
        <w:rPr>
          <w:rFonts w:ascii="Times New Roman" w:hAnsi="Times New Roman" w:cs="Times New Roman"/>
        </w:rPr>
        <w:t>Единая теплоснабжающая организация при осуществлении своей деятельности обязана:</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а) заключать и надлежаще исполнять договоры теплоснабжения со всеми обратившимися к ней потребителями тепловой энергии в своей зоне деятельности;</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б)</w:t>
      </w:r>
      <w:r w:rsidRPr="00BE06E1">
        <w:rPr>
          <w:rFonts w:ascii="Times New Roman" w:hAnsi="Times New Roman" w:cs="Times New Roman"/>
        </w:rPr>
        <w:tab/>
        <w:t>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в)</w:t>
      </w:r>
      <w:r w:rsidRPr="00BE06E1">
        <w:rPr>
          <w:rFonts w:ascii="Times New Roman" w:hAnsi="Times New Roman" w:cs="Times New Roman"/>
        </w:rPr>
        <w:tab/>
        <w:t>надлежащим образом исполнять обязательства перед иными теплоснабжающими и теплосетевыми организациями в зоне своей деятельности;</w:t>
      </w: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г)</w:t>
      </w:r>
      <w:r w:rsidRPr="00BE06E1">
        <w:rPr>
          <w:rFonts w:ascii="Times New Roman" w:hAnsi="Times New Roman" w:cs="Times New Roman"/>
        </w:rPr>
        <w:tab/>
        <w:t>осуществлять контроль режимов потребления тепловой энергии в зоне своей деятельности.</w:t>
      </w:r>
    </w:p>
    <w:p w:rsidR="00310AF8" w:rsidRDefault="00310AF8" w:rsidP="009868DD">
      <w:pPr>
        <w:ind w:firstLine="540"/>
        <w:jc w:val="both"/>
        <w:rPr>
          <w:rFonts w:ascii="Times New Roman" w:hAnsi="Times New Roman" w:cs="Times New Roman"/>
        </w:rPr>
      </w:pPr>
      <w:r w:rsidRPr="00BE06E1">
        <w:rPr>
          <w:rFonts w:ascii="Times New Roman" w:hAnsi="Times New Roman" w:cs="Times New Roman"/>
        </w:rPr>
        <w:t xml:space="preserve">Таким образом, на основании критериев определения единой теплоснабжающей организации, установленных в проекте правил организации теплоснабжения, утверждаемых Правительством Российской Федерации, на территории </w:t>
      </w:r>
      <w:r>
        <w:rPr>
          <w:rFonts w:ascii="Times New Roman" w:hAnsi="Times New Roman" w:cs="Times New Roman"/>
        </w:rPr>
        <w:t xml:space="preserve">Мачинского сельсовета </w:t>
      </w:r>
      <w:r w:rsidRPr="00BE06E1">
        <w:rPr>
          <w:rFonts w:ascii="Times New Roman" w:hAnsi="Times New Roman" w:cs="Times New Roman"/>
        </w:rPr>
        <w:t>единой теплоснабжающей организации нет.</w:t>
      </w:r>
    </w:p>
    <w:p w:rsidR="00310AF8" w:rsidRPr="00BE06E1" w:rsidRDefault="00310AF8" w:rsidP="009868DD">
      <w:pPr>
        <w:ind w:firstLine="540"/>
        <w:jc w:val="both"/>
        <w:rPr>
          <w:rFonts w:ascii="Times New Roman" w:hAnsi="Times New Roman" w:cs="Times New Roman"/>
        </w:rPr>
      </w:pPr>
    </w:p>
    <w:p w:rsidR="00310AF8" w:rsidRDefault="00310AF8" w:rsidP="009868DD">
      <w:pPr>
        <w:ind w:firstLine="540"/>
        <w:jc w:val="both"/>
        <w:rPr>
          <w:rFonts w:ascii="Times New Roman" w:hAnsi="Times New Roman" w:cs="Times New Roman"/>
          <w:b/>
          <w:bCs/>
        </w:rPr>
      </w:pPr>
      <w:bookmarkStart w:id="20" w:name="bookmark20"/>
      <w:r>
        <w:rPr>
          <w:rFonts w:ascii="Times New Roman" w:hAnsi="Times New Roman" w:cs="Times New Roman"/>
          <w:b/>
          <w:bCs/>
        </w:rPr>
        <w:t>Раздел 10</w:t>
      </w:r>
      <w:r w:rsidRPr="00BE06E1">
        <w:rPr>
          <w:rFonts w:ascii="Times New Roman" w:hAnsi="Times New Roman" w:cs="Times New Roman"/>
          <w:b/>
          <w:bCs/>
        </w:rPr>
        <w:t>.Решения о распределении тепловой нагрузки между источниками тепловой энергии.</w:t>
      </w:r>
      <w:bookmarkEnd w:id="20"/>
    </w:p>
    <w:p w:rsidR="00310AF8" w:rsidRPr="00BE06E1" w:rsidRDefault="00310AF8" w:rsidP="009868DD">
      <w:pPr>
        <w:ind w:firstLine="540"/>
        <w:jc w:val="both"/>
        <w:rPr>
          <w:rFonts w:ascii="Times New Roman" w:hAnsi="Times New Roman" w:cs="Times New Roman"/>
          <w:b/>
          <w:bCs/>
        </w:rPr>
      </w:pPr>
    </w:p>
    <w:p w:rsidR="00310AF8" w:rsidRDefault="00310AF8" w:rsidP="009868DD">
      <w:pPr>
        <w:ind w:firstLine="540"/>
        <w:jc w:val="both"/>
        <w:rPr>
          <w:rFonts w:ascii="Times New Roman" w:hAnsi="Times New Roman" w:cs="Times New Roman"/>
        </w:rPr>
      </w:pPr>
      <w:r w:rsidRPr="00BE06E1">
        <w:rPr>
          <w:rFonts w:ascii="Times New Roman" w:hAnsi="Times New Roman" w:cs="Times New Roman"/>
        </w:rPr>
        <w:t>Распределение тепловой нагрузки между источниками тепловой энергии, в том числе определение условий, при наличии которых существует возможность поставок тепловой энергии при сохранении надежности теплоснабжения. Перераспределение тепловой нагрузки между источниками тепловой энергии невозможно. Источники тепловой энергии между собой технологически не связаны.</w:t>
      </w:r>
    </w:p>
    <w:p w:rsidR="00310AF8" w:rsidRPr="00BE06E1" w:rsidRDefault="00310AF8" w:rsidP="009868DD">
      <w:pPr>
        <w:ind w:firstLine="540"/>
        <w:jc w:val="both"/>
        <w:rPr>
          <w:rFonts w:ascii="Times New Roman" w:hAnsi="Times New Roman" w:cs="Times New Roman"/>
        </w:rPr>
      </w:pPr>
    </w:p>
    <w:p w:rsidR="00310AF8" w:rsidRDefault="00310AF8" w:rsidP="009868DD">
      <w:pPr>
        <w:ind w:firstLine="540"/>
        <w:jc w:val="both"/>
        <w:rPr>
          <w:rFonts w:ascii="Times New Roman" w:hAnsi="Times New Roman" w:cs="Times New Roman"/>
          <w:b/>
          <w:bCs/>
        </w:rPr>
      </w:pPr>
      <w:bookmarkStart w:id="21" w:name="bookmark21"/>
      <w:r>
        <w:rPr>
          <w:rFonts w:ascii="Times New Roman" w:hAnsi="Times New Roman" w:cs="Times New Roman"/>
          <w:b/>
          <w:bCs/>
        </w:rPr>
        <w:t>Раздел 11</w:t>
      </w:r>
      <w:r w:rsidRPr="00BE06E1">
        <w:rPr>
          <w:rFonts w:ascii="Times New Roman" w:hAnsi="Times New Roman" w:cs="Times New Roman"/>
          <w:b/>
          <w:bCs/>
        </w:rPr>
        <w:t xml:space="preserve">. Перечень бесхозяйных тепловых сетей и определение организации, уполномоченной на их эксплуатацию. </w:t>
      </w:r>
      <w:bookmarkEnd w:id="21"/>
    </w:p>
    <w:p w:rsidR="00310AF8" w:rsidRPr="00BE06E1" w:rsidRDefault="00310AF8" w:rsidP="009868DD">
      <w:pPr>
        <w:ind w:firstLine="540"/>
        <w:jc w:val="both"/>
        <w:rPr>
          <w:rFonts w:ascii="Times New Roman" w:hAnsi="Times New Roman" w:cs="Times New Roman"/>
          <w:b/>
          <w:bCs/>
        </w:rPr>
      </w:pPr>
    </w:p>
    <w:p w:rsidR="00310AF8" w:rsidRPr="00BE06E1" w:rsidRDefault="00310AF8" w:rsidP="009868DD">
      <w:pPr>
        <w:ind w:firstLine="540"/>
        <w:jc w:val="both"/>
        <w:rPr>
          <w:rFonts w:ascii="Times New Roman" w:hAnsi="Times New Roman" w:cs="Times New Roman"/>
        </w:rPr>
      </w:pPr>
      <w:r w:rsidRPr="00BE06E1">
        <w:rPr>
          <w:rFonts w:ascii="Times New Roman" w:hAnsi="Times New Roman" w:cs="Times New Roman"/>
        </w:rPr>
        <w:t>Характеристика бесхозяйственных тепловых сетей.</w:t>
      </w:r>
    </w:p>
    <w:p w:rsidR="00310AF8" w:rsidRPr="00476000" w:rsidRDefault="00310AF8" w:rsidP="009868DD">
      <w:pPr>
        <w:pStyle w:val="22"/>
        <w:keepNext/>
        <w:keepLines/>
        <w:shd w:val="clear" w:color="auto" w:fill="auto"/>
        <w:spacing w:after="295" w:line="326" w:lineRule="exact"/>
        <w:ind w:left="140"/>
        <w:jc w:val="right"/>
        <w:rPr>
          <w:rStyle w:val="21"/>
          <w:color w:val="000000"/>
          <w:sz w:val="24"/>
          <w:szCs w:val="24"/>
        </w:rPr>
      </w:pPr>
      <w:r>
        <w:rPr>
          <w:rStyle w:val="21"/>
          <w:color w:val="000000"/>
          <w:sz w:val="24"/>
          <w:szCs w:val="24"/>
        </w:rPr>
        <w:t>Таблица 4</w:t>
      </w:r>
    </w:p>
    <w:tbl>
      <w:tblPr>
        <w:tblW w:w="0" w:type="auto"/>
        <w:tblInd w:w="5" w:type="dxa"/>
        <w:tblLayout w:type="fixed"/>
        <w:tblCellMar>
          <w:left w:w="0" w:type="dxa"/>
          <w:right w:w="0" w:type="dxa"/>
        </w:tblCellMar>
        <w:tblLook w:val="0000"/>
      </w:tblPr>
      <w:tblGrid>
        <w:gridCol w:w="2376"/>
        <w:gridCol w:w="2386"/>
        <w:gridCol w:w="2386"/>
        <w:gridCol w:w="2395"/>
      </w:tblGrid>
      <w:tr w:rsidR="00310AF8" w:rsidRPr="00BE06E1" w:rsidTr="001D522F">
        <w:trPr>
          <w:trHeight w:hRule="exact" w:val="2037"/>
        </w:trPr>
        <w:tc>
          <w:tcPr>
            <w:tcW w:w="2376" w:type="dxa"/>
            <w:tcBorders>
              <w:top w:val="single" w:sz="4" w:space="0" w:color="auto"/>
              <w:left w:val="single" w:sz="4" w:space="0" w:color="auto"/>
              <w:bottom w:val="nil"/>
              <w:right w:val="nil"/>
            </w:tcBorders>
            <w:shd w:val="clear" w:color="auto" w:fill="FFFFFF"/>
          </w:tcPr>
          <w:p w:rsidR="00310AF8" w:rsidRPr="00BE06E1" w:rsidRDefault="00310AF8" w:rsidP="00084FB3">
            <w:pPr>
              <w:pStyle w:val="20"/>
              <w:shd w:val="clear" w:color="auto" w:fill="auto"/>
              <w:spacing w:after="60" w:line="240" w:lineRule="exact"/>
              <w:jc w:val="left"/>
              <w:rPr>
                <w:sz w:val="24"/>
                <w:szCs w:val="24"/>
              </w:rPr>
            </w:pPr>
            <w:r w:rsidRPr="00BE06E1">
              <w:rPr>
                <w:rStyle w:val="2"/>
                <w:color w:val="000000"/>
                <w:sz w:val="24"/>
                <w:szCs w:val="24"/>
              </w:rPr>
              <w:t>Наименование</w:t>
            </w:r>
          </w:p>
          <w:p w:rsidR="00310AF8" w:rsidRPr="00BE06E1" w:rsidRDefault="00310AF8" w:rsidP="00084FB3">
            <w:pPr>
              <w:pStyle w:val="20"/>
              <w:shd w:val="clear" w:color="auto" w:fill="auto"/>
              <w:spacing w:before="60" w:after="0" w:line="240" w:lineRule="exact"/>
              <w:jc w:val="left"/>
              <w:rPr>
                <w:sz w:val="24"/>
                <w:szCs w:val="24"/>
              </w:rPr>
            </w:pPr>
            <w:r w:rsidRPr="00BE06E1">
              <w:rPr>
                <w:rStyle w:val="2"/>
                <w:color w:val="000000"/>
                <w:sz w:val="24"/>
                <w:szCs w:val="24"/>
              </w:rPr>
              <w:t>объекта</w:t>
            </w:r>
          </w:p>
        </w:tc>
        <w:tc>
          <w:tcPr>
            <w:tcW w:w="2386" w:type="dxa"/>
            <w:tcBorders>
              <w:top w:val="single" w:sz="4" w:space="0" w:color="auto"/>
              <w:left w:val="single" w:sz="4" w:space="0" w:color="auto"/>
              <w:bottom w:val="nil"/>
              <w:right w:val="nil"/>
            </w:tcBorders>
            <w:shd w:val="clear" w:color="auto" w:fill="FFFFFF"/>
          </w:tcPr>
          <w:p w:rsidR="00310AF8" w:rsidRPr="00BE06E1" w:rsidRDefault="00310AF8" w:rsidP="00084FB3">
            <w:pPr>
              <w:pStyle w:val="20"/>
              <w:shd w:val="clear" w:color="auto" w:fill="auto"/>
              <w:spacing w:after="0" w:line="240" w:lineRule="exact"/>
              <w:jc w:val="left"/>
              <w:rPr>
                <w:sz w:val="24"/>
                <w:szCs w:val="24"/>
              </w:rPr>
            </w:pPr>
            <w:r w:rsidRPr="00BE06E1">
              <w:rPr>
                <w:rStyle w:val="2"/>
                <w:color w:val="000000"/>
                <w:sz w:val="24"/>
                <w:szCs w:val="24"/>
              </w:rPr>
              <w:t>Адрес объекта</w:t>
            </w:r>
          </w:p>
        </w:tc>
        <w:tc>
          <w:tcPr>
            <w:tcW w:w="2386" w:type="dxa"/>
            <w:tcBorders>
              <w:top w:val="single" w:sz="4" w:space="0" w:color="auto"/>
              <w:left w:val="single" w:sz="4" w:space="0" w:color="auto"/>
              <w:bottom w:val="nil"/>
              <w:right w:val="nil"/>
            </w:tcBorders>
            <w:shd w:val="clear" w:color="auto" w:fill="FFFFFF"/>
          </w:tcPr>
          <w:p w:rsidR="00310AF8" w:rsidRPr="00BE06E1" w:rsidRDefault="00310AF8" w:rsidP="00084FB3">
            <w:pPr>
              <w:pStyle w:val="20"/>
              <w:shd w:val="clear" w:color="auto" w:fill="auto"/>
              <w:spacing w:after="0" w:line="322" w:lineRule="exact"/>
              <w:jc w:val="left"/>
              <w:rPr>
                <w:sz w:val="24"/>
                <w:szCs w:val="24"/>
              </w:rPr>
            </w:pPr>
            <w:r w:rsidRPr="00BE06E1">
              <w:rPr>
                <w:rStyle w:val="2"/>
                <w:color w:val="000000"/>
                <w:sz w:val="24"/>
                <w:szCs w:val="24"/>
              </w:rPr>
              <w:t>№ записи в Едином гос. реестре прав на недвижимое имущество и сделок с ним, дата принятия на учет</w:t>
            </w:r>
          </w:p>
        </w:tc>
        <w:tc>
          <w:tcPr>
            <w:tcW w:w="2395" w:type="dxa"/>
            <w:tcBorders>
              <w:top w:val="single" w:sz="4" w:space="0" w:color="auto"/>
              <w:left w:val="single" w:sz="4" w:space="0" w:color="auto"/>
              <w:bottom w:val="nil"/>
              <w:right w:val="single" w:sz="4" w:space="0" w:color="auto"/>
            </w:tcBorders>
            <w:shd w:val="clear" w:color="auto" w:fill="FFFFFF"/>
            <w:vAlign w:val="bottom"/>
          </w:tcPr>
          <w:p w:rsidR="00310AF8" w:rsidRPr="00BE06E1" w:rsidRDefault="00310AF8" w:rsidP="00084FB3">
            <w:pPr>
              <w:pStyle w:val="20"/>
              <w:shd w:val="clear" w:color="auto" w:fill="auto"/>
              <w:spacing w:after="0" w:line="322" w:lineRule="exact"/>
              <w:jc w:val="left"/>
              <w:rPr>
                <w:sz w:val="24"/>
                <w:szCs w:val="24"/>
              </w:rPr>
            </w:pPr>
            <w:r w:rsidRPr="00BE06E1">
              <w:rPr>
                <w:rStyle w:val="2"/>
                <w:color w:val="000000"/>
                <w:sz w:val="24"/>
                <w:szCs w:val="24"/>
              </w:rPr>
              <w:t>Кадастровый №</w:t>
            </w:r>
          </w:p>
          <w:p w:rsidR="00310AF8" w:rsidRPr="00BE06E1" w:rsidRDefault="00310AF8" w:rsidP="00084FB3">
            <w:pPr>
              <w:pStyle w:val="20"/>
              <w:shd w:val="clear" w:color="auto" w:fill="auto"/>
              <w:spacing w:after="0" w:line="322" w:lineRule="exact"/>
              <w:jc w:val="left"/>
              <w:rPr>
                <w:sz w:val="24"/>
                <w:szCs w:val="24"/>
              </w:rPr>
            </w:pPr>
            <w:r w:rsidRPr="00BE06E1">
              <w:rPr>
                <w:rStyle w:val="2"/>
                <w:color w:val="000000"/>
                <w:sz w:val="24"/>
                <w:szCs w:val="24"/>
              </w:rPr>
              <w:t>земельного</w:t>
            </w:r>
          </w:p>
          <w:p w:rsidR="00310AF8" w:rsidRPr="00BE06E1" w:rsidRDefault="00310AF8" w:rsidP="00084FB3">
            <w:pPr>
              <w:pStyle w:val="20"/>
              <w:shd w:val="clear" w:color="auto" w:fill="auto"/>
              <w:spacing w:after="0" w:line="322" w:lineRule="exact"/>
              <w:jc w:val="left"/>
              <w:rPr>
                <w:sz w:val="24"/>
                <w:szCs w:val="24"/>
              </w:rPr>
            </w:pPr>
            <w:r w:rsidRPr="00BE06E1">
              <w:rPr>
                <w:rStyle w:val="2"/>
                <w:color w:val="000000"/>
                <w:sz w:val="24"/>
                <w:szCs w:val="24"/>
              </w:rPr>
              <w:t>участка, в</w:t>
            </w:r>
            <w:r>
              <w:rPr>
                <w:rStyle w:val="2"/>
                <w:color w:val="000000"/>
                <w:sz w:val="24"/>
                <w:szCs w:val="24"/>
              </w:rPr>
              <w:t xml:space="preserve"> </w:t>
            </w:r>
            <w:r w:rsidRPr="00BE06E1">
              <w:rPr>
                <w:rStyle w:val="2"/>
                <w:color w:val="000000"/>
                <w:sz w:val="24"/>
                <w:szCs w:val="24"/>
              </w:rPr>
              <w:t>пределах</w:t>
            </w:r>
          </w:p>
          <w:p w:rsidR="00310AF8" w:rsidRPr="00BE06E1" w:rsidRDefault="00310AF8" w:rsidP="00084FB3">
            <w:pPr>
              <w:pStyle w:val="20"/>
              <w:shd w:val="clear" w:color="auto" w:fill="auto"/>
              <w:spacing w:after="0" w:line="322" w:lineRule="exact"/>
              <w:jc w:val="left"/>
              <w:rPr>
                <w:sz w:val="24"/>
                <w:szCs w:val="24"/>
              </w:rPr>
            </w:pPr>
            <w:r w:rsidRPr="00BE06E1">
              <w:rPr>
                <w:rStyle w:val="2"/>
                <w:color w:val="000000"/>
                <w:sz w:val="24"/>
                <w:szCs w:val="24"/>
              </w:rPr>
              <w:t>которого</w:t>
            </w:r>
            <w:r>
              <w:rPr>
                <w:rStyle w:val="2"/>
                <w:color w:val="000000"/>
                <w:sz w:val="24"/>
                <w:szCs w:val="24"/>
              </w:rPr>
              <w:t xml:space="preserve"> </w:t>
            </w:r>
            <w:r w:rsidRPr="00BE06E1">
              <w:rPr>
                <w:rStyle w:val="2"/>
                <w:color w:val="000000"/>
                <w:sz w:val="24"/>
                <w:szCs w:val="24"/>
              </w:rPr>
              <w:t>расположен</w:t>
            </w:r>
          </w:p>
          <w:p w:rsidR="00310AF8" w:rsidRPr="00BE06E1" w:rsidRDefault="00310AF8" w:rsidP="00084FB3">
            <w:pPr>
              <w:pStyle w:val="20"/>
              <w:shd w:val="clear" w:color="auto" w:fill="auto"/>
              <w:spacing w:after="0" w:line="322" w:lineRule="exact"/>
              <w:jc w:val="left"/>
              <w:rPr>
                <w:sz w:val="24"/>
                <w:szCs w:val="24"/>
              </w:rPr>
            </w:pPr>
            <w:r w:rsidRPr="00BE06E1">
              <w:rPr>
                <w:rStyle w:val="2"/>
                <w:color w:val="000000"/>
                <w:sz w:val="24"/>
                <w:szCs w:val="24"/>
              </w:rPr>
              <w:t>объект</w:t>
            </w:r>
            <w:r>
              <w:rPr>
                <w:rStyle w:val="2"/>
                <w:color w:val="000000"/>
                <w:sz w:val="24"/>
                <w:szCs w:val="24"/>
              </w:rPr>
              <w:t xml:space="preserve"> </w:t>
            </w:r>
            <w:r w:rsidRPr="00BE06E1">
              <w:rPr>
                <w:rStyle w:val="2"/>
                <w:color w:val="000000"/>
                <w:sz w:val="24"/>
                <w:szCs w:val="24"/>
              </w:rPr>
              <w:t>недвижимого</w:t>
            </w:r>
          </w:p>
          <w:p w:rsidR="00310AF8" w:rsidRPr="00BE06E1" w:rsidRDefault="00310AF8" w:rsidP="00084FB3">
            <w:pPr>
              <w:pStyle w:val="20"/>
              <w:shd w:val="clear" w:color="auto" w:fill="auto"/>
              <w:spacing w:after="0" w:line="322" w:lineRule="exact"/>
              <w:jc w:val="left"/>
              <w:rPr>
                <w:sz w:val="24"/>
                <w:szCs w:val="24"/>
              </w:rPr>
            </w:pPr>
            <w:r w:rsidRPr="00BE06E1">
              <w:rPr>
                <w:rStyle w:val="2"/>
                <w:color w:val="000000"/>
                <w:sz w:val="24"/>
                <w:szCs w:val="24"/>
              </w:rPr>
              <w:t>имущества</w:t>
            </w:r>
          </w:p>
        </w:tc>
      </w:tr>
      <w:tr w:rsidR="00310AF8" w:rsidRPr="00BE06E1" w:rsidTr="00E20A27">
        <w:trPr>
          <w:trHeight w:hRule="exact" w:val="1076"/>
        </w:trPr>
        <w:tc>
          <w:tcPr>
            <w:tcW w:w="2376" w:type="dxa"/>
            <w:tcBorders>
              <w:top w:val="single" w:sz="4" w:space="0" w:color="auto"/>
              <w:left w:val="single" w:sz="4" w:space="0" w:color="auto"/>
              <w:bottom w:val="single" w:sz="4" w:space="0" w:color="auto"/>
              <w:right w:val="nil"/>
            </w:tcBorders>
            <w:shd w:val="clear" w:color="auto" w:fill="FFFFFF"/>
          </w:tcPr>
          <w:p w:rsidR="00310AF8" w:rsidRPr="00BE06E1" w:rsidRDefault="00310AF8" w:rsidP="00084FB3">
            <w:pPr>
              <w:pStyle w:val="20"/>
              <w:shd w:val="clear" w:color="auto" w:fill="auto"/>
              <w:spacing w:after="0" w:line="240" w:lineRule="exact"/>
              <w:jc w:val="left"/>
              <w:rPr>
                <w:sz w:val="24"/>
                <w:szCs w:val="24"/>
              </w:rPr>
            </w:pPr>
            <w:r w:rsidRPr="00BE06E1">
              <w:rPr>
                <w:rStyle w:val="2"/>
                <w:color w:val="000000"/>
                <w:sz w:val="24"/>
                <w:szCs w:val="24"/>
              </w:rPr>
              <w:t>Тепловые сети</w:t>
            </w:r>
          </w:p>
        </w:tc>
        <w:tc>
          <w:tcPr>
            <w:tcW w:w="2386" w:type="dxa"/>
            <w:tcBorders>
              <w:top w:val="single" w:sz="4" w:space="0" w:color="auto"/>
              <w:left w:val="single" w:sz="4" w:space="0" w:color="auto"/>
              <w:bottom w:val="single" w:sz="4" w:space="0" w:color="auto"/>
              <w:right w:val="nil"/>
            </w:tcBorders>
            <w:shd w:val="clear" w:color="auto" w:fill="FFFFFF"/>
            <w:vAlign w:val="bottom"/>
          </w:tcPr>
          <w:p w:rsidR="00310AF8" w:rsidRDefault="00310AF8" w:rsidP="00084FB3">
            <w:pPr>
              <w:pStyle w:val="20"/>
              <w:shd w:val="clear" w:color="auto" w:fill="auto"/>
              <w:spacing w:after="0" w:line="322" w:lineRule="exact"/>
              <w:jc w:val="left"/>
              <w:rPr>
                <w:sz w:val="24"/>
                <w:szCs w:val="24"/>
              </w:rPr>
            </w:pPr>
            <w:r>
              <w:rPr>
                <w:sz w:val="24"/>
                <w:szCs w:val="24"/>
              </w:rPr>
              <w:t>Мачинский сельсовет</w:t>
            </w:r>
          </w:p>
          <w:p w:rsidR="00310AF8" w:rsidRDefault="00310AF8" w:rsidP="00084FB3">
            <w:pPr>
              <w:pStyle w:val="20"/>
              <w:shd w:val="clear" w:color="auto" w:fill="auto"/>
              <w:spacing w:after="0" w:line="322" w:lineRule="exact"/>
              <w:jc w:val="left"/>
              <w:rPr>
                <w:sz w:val="24"/>
                <w:szCs w:val="24"/>
              </w:rPr>
            </w:pPr>
            <w:r>
              <w:rPr>
                <w:sz w:val="24"/>
                <w:szCs w:val="24"/>
              </w:rPr>
              <w:t xml:space="preserve"> Тамалинского района Пензенской области</w:t>
            </w:r>
          </w:p>
          <w:p w:rsidR="00310AF8" w:rsidRPr="00FF46BC" w:rsidRDefault="00310AF8" w:rsidP="00084FB3">
            <w:pPr>
              <w:pStyle w:val="20"/>
              <w:shd w:val="clear" w:color="auto" w:fill="auto"/>
              <w:spacing w:after="0" w:line="322" w:lineRule="exact"/>
              <w:jc w:val="left"/>
              <w:rPr>
                <w:sz w:val="24"/>
                <w:szCs w:val="24"/>
              </w:rPr>
            </w:pPr>
          </w:p>
        </w:tc>
        <w:tc>
          <w:tcPr>
            <w:tcW w:w="2386" w:type="dxa"/>
            <w:tcBorders>
              <w:top w:val="single" w:sz="4" w:space="0" w:color="auto"/>
              <w:left w:val="single" w:sz="4" w:space="0" w:color="auto"/>
              <w:bottom w:val="single" w:sz="4" w:space="0" w:color="auto"/>
              <w:right w:val="nil"/>
            </w:tcBorders>
            <w:shd w:val="clear" w:color="auto" w:fill="FFFFFF"/>
          </w:tcPr>
          <w:p w:rsidR="00310AF8" w:rsidRPr="00BE06E1" w:rsidRDefault="00310AF8" w:rsidP="00084FB3">
            <w:pPr>
              <w:pStyle w:val="20"/>
              <w:shd w:val="clear" w:color="auto" w:fill="auto"/>
              <w:spacing w:after="0" w:line="240" w:lineRule="exact"/>
              <w:jc w:val="left"/>
              <w:rPr>
                <w:sz w:val="24"/>
                <w:szCs w:val="24"/>
              </w:rPr>
            </w:pPr>
            <w:r w:rsidRPr="00BE06E1">
              <w:rPr>
                <w:rStyle w:val="2"/>
                <w:color w:val="000000"/>
                <w:sz w:val="24"/>
                <w:szCs w:val="24"/>
              </w:rPr>
              <w:t>отсутствуют</w:t>
            </w:r>
          </w:p>
        </w:tc>
        <w:tc>
          <w:tcPr>
            <w:tcW w:w="2395" w:type="dxa"/>
            <w:tcBorders>
              <w:top w:val="single" w:sz="4" w:space="0" w:color="auto"/>
              <w:left w:val="single" w:sz="4" w:space="0" w:color="auto"/>
              <w:bottom w:val="single" w:sz="4" w:space="0" w:color="auto"/>
              <w:right w:val="single" w:sz="4" w:space="0" w:color="auto"/>
            </w:tcBorders>
            <w:shd w:val="clear" w:color="auto" w:fill="FFFFFF"/>
          </w:tcPr>
          <w:p w:rsidR="00310AF8" w:rsidRPr="00BE06E1" w:rsidRDefault="00310AF8" w:rsidP="00084FB3">
            <w:pPr>
              <w:pStyle w:val="20"/>
              <w:shd w:val="clear" w:color="auto" w:fill="auto"/>
              <w:spacing w:after="0" w:line="240" w:lineRule="exact"/>
              <w:jc w:val="left"/>
              <w:rPr>
                <w:sz w:val="24"/>
                <w:szCs w:val="24"/>
              </w:rPr>
            </w:pPr>
            <w:r w:rsidRPr="00BE06E1">
              <w:rPr>
                <w:rStyle w:val="2"/>
                <w:color w:val="000000"/>
                <w:sz w:val="24"/>
                <w:szCs w:val="24"/>
              </w:rPr>
              <w:t>отсутствуют</w:t>
            </w:r>
          </w:p>
        </w:tc>
      </w:tr>
    </w:tbl>
    <w:p w:rsidR="00310AF8" w:rsidRPr="00BE06E1" w:rsidRDefault="00310AF8" w:rsidP="009868DD">
      <w:pPr>
        <w:rPr>
          <w:rFonts w:ascii="Times New Roman" w:hAnsi="Times New Roman" w:cs="Times New Roman"/>
          <w:color w:val="auto"/>
        </w:rPr>
      </w:pPr>
    </w:p>
    <w:p w:rsidR="00310AF8" w:rsidRPr="00BE06E1" w:rsidRDefault="00310AF8" w:rsidP="00ED6117">
      <w:pPr>
        <w:ind w:firstLine="540"/>
        <w:jc w:val="both"/>
        <w:rPr>
          <w:rFonts w:ascii="Times New Roman" w:hAnsi="Times New Roman" w:cs="Times New Roman"/>
          <w:b/>
          <w:bCs/>
        </w:rPr>
      </w:pPr>
      <w:bookmarkStart w:id="22" w:name="bookmark22"/>
      <w:r w:rsidRPr="00BE06E1">
        <w:rPr>
          <w:rFonts w:ascii="Times New Roman" w:hAnsi="Times New Roman" w:cs="Times New Roman"/>
          <w:b/>
          <w:bCs/>
        </w:rPr>
        <w:t>Заключение</w:t>
      </w:r>
      <w:bookmarkEnd w:id="22"/>
    </w:p>
    <w:p w:rsidR="00310AF8" w:rsidRPr="00BE06E1" w:rsidRDefault="00310AF8" w:rsidP="00ED6117">
      <w:pPr>
        <w:ind w:firstLine="540"/>
        <w:jc w:val="both"/>
        <w:rPr>
          <w:rFonts w:ascii="Times New Roman" w:hAnsi="Times New Roman" w:cs="Times New Roman"/>
          <w:b/>
          <w:bCs/>
        </w:rPr>
      </w:pPr>
    </w:p>
    <w:p w:rsidR="00310AF8" w:rsidRPr="00BE06E1" w:rsidRDefault="00310AF8" w:rsidP="00ED6117">
      <w:pPr>
        <w:ind w:firstLine="540"/>
        <w:jc w:val="both"/>
        <w:rPr>
          <w:rFonts w:ascii="Times New Roman" w:hAnsi="Times New Roman" w:cs="Times New Roman"/>
        </w:rPr>
      </w:pPr>
      <w:r>
        <w:rPr>
          <w:rFonts w:ascii="Times New Roman" w:hAnsi="Times New Roman" w:cs="Times New Roman"/>
        </w:rPr>
        <w:t>На территории Мачинского сельсовета Тамалинского района Пензенской области</w:t>
      </w:r>
      <w:r w:rsidRPr="00BE06E1">
        <w:rPr>
          <w:rFonts w:ascii="Times New Roman" w:hAnsi="Times New Roman" w:cs="Times New Roman"/>
        </w:rPr>
        <w:t xml:space="preserve"> используется централизованное теплоснабжение для объектов социальной сферы. Частный сектор отапливается индивидуальными источниками тепла. Теплообеспечение  индивидуальной застройки предполагается децентрализованное, от автономных (индивидуальных) теплогенераторов.</w:t>
      </w:r>
    </w:p>
    <w:p w:rsidR="00310AF8" w:rsidRPr="00BE06E1" w:rsidRDefault="00310AF8" w:rsidP="00ED6117">
      <w:pPr>
        <w:ind w:firstLine="540"/>
        <w:jc w:val="both"/>
        <w:rPr>
          <w:rFonts w:ascii="Times New Roman" w:hAnsi="Times New Roman" w:cs="Times New Roman"/>
        </w:rPr>
      </w:pPr>
      <w:r w:rsidRPr="00BE06E1">
        <w:rPr>
          <w:rFonts w:ascii="Times New Roman" w:hAnsi="Times New Roman" w:cs="Times New Roman"/>
        </w:rPr>
        <w:t>При современном уровне газовой отопительной техники централизацию выработки тепловой энергии экономически обосновать невозможно. Коэффициент полезного действия современных газовых теплогенераторов высок (92-94 %) и практически не зависит от их единичной мощности. Вместе с тем увеличение уровня централизации приводит к росту тепловых потерь при транспортировке теплоносителя. Поэтому крупные районные котельные оказываются неконкурентоспособными по сравнению с источниками с комбинированной выработкой тепла и электроэнергии или автономными источниками.</w:t>
      </w:r>
    </w:p>
    <w:p w:rsidR="00310AF8" w:rsidRPr="00BE06E1" w:rsidRDefault="00310AF8" w:rsidP="00ED6117">
      <w:pPr>
        <w:ind w:firstLine="540"/>
        <w:jc w:val="both"/>
        <w:rPr>
          <w:rFonts w:ascii="Times New Roman" w:hAnsi="Times New Roman" w:cs="Times New Roman"/>
        </w:rPr>
      </w:pPr>
      <w:r w:rsidRPr="00BE06E1">
        <w:rPr>
          <w:rFonts w:ascii="Times New Roman" w:hAnsi="Times New Roman" w:cs="Times New Roman"/>
        </w:rPr>
        <w:t>В то же время сравнение централизованных и децентрализованных систем теплоснабжения с позиций энергетической безопасности и влияния на</w:t>
      </w:r>
      <w:r>
        <w:rPr>
          <w:rFonts w:ascii="Times New Roman" w:hAnsi="Times New Roman" w:cs="Times New Roman"/>
        </w:rPr>
        <w:t xml:space="preserve"> </w:t>
      </w:r>
      <w:r w:rsidRPr="00BE06E1">
        <w:rPr>
          <w:rFonts w:ascii="Times New Roman" w:hAnsi="Times New Roman" w:cs="Times New Roman"/>
        </w:rPr>
        <w:t>окружающую среду в зонах проживания людей свидетельствует о бесспорных преимуществах котельных.</w:t>
      </w:r>
    </w:p>
    <w:p w:rsidR="00310AF8" w:rsidRPr="00BE06E1" w:rsidRDefault="00310AF8" w:rsidP="00ED6117">
      <w:pPr>
        <w:ind w:firstLine="540"/>
        <w:jc w:val="both"/>
        <w:rPr>
          <w:rFonts w:ascii="Times New Roman" w:hAnsi="Times New Roman" w:cs="Times New Roman"/>
        </w:rPr>
      </w:pPr>
      <w:r w:rsidRPr="00BE06E1">
        <w:rPr>
          <w:rFonts w:ascii="Times New Roman" w:hAnsi="Times New Roman" w:cs="Times New Roman"/>
        </w:rPr>
        <w:t>При сравнительной оценке энергетической безопасности функционирования централизованных и децентрализованных систем необходимо учитывать следующие факторы:</w:t>
      </w:r>
    </w:p>
    <w:p w:rsidR="00310AF8" w:rsidRPr="00BE06E1" w:rsidRDefault="00310AF8" w:rsidP="00ED6117">
      <w:pPr>
        <w:ind w:firstLine="540"/>
        <w:jc w:val="both"/>
        <w:rPr>
          <w:rFonts w:ascii="Times New Roman" w:hAnsi="Times New Roman" w:cs="Times New Roman"/>
        </w:rPr>
      </w:pPr>
      <w:r w:rsidRPr="00BE06E1">
        <w:rPr>
          <w:rFonts w:ascii="Times New Roman" w:hAnsi="Times New Roman" w:cs="Times New Roman"/>
        </w:rPr>
        <w:t>тепловые источники (котельные) могут работать на различных видах топлива, могут переводиться на сжигание резервного топлива при сокращении подачи сетевого газа.</w:t>
      </w:r>
    </w:p>
    <w:p w:rsidR="00310AF8" w:rsidRPr="00BE06E1" w:rsidRDefault="00310AF8" w:rsidP="00ED6117">
      <w:pPr>
        <w:ind w:firstLine="540"/>
        <w:jc w:val="both"/>
        <w:rPr>
          <w:rFonts w:ascii="Times New Roman" w:hAnsi="Times New Roman" w:cs="Times New Roman"/>
        </w:rPr>
      </w:pPr>
      <w:r w:rsidRPr="00BE06E1">
        <w:rPr>
          <w:rFonts w:ascii="Times New Roman" w:hAnsi="Times New Roman" w:cs="Times New Roman"/>
        </w:rPr>
        <w:t>малые автономные источники (крышные котельные, квартирные теплогенераторы) рассчитаны на сжигание только одного вида топлива - сетевого природного газа, что уменьшает надежность теплоснабжения.</w:t>
      </w:r>
    </w:p>
    <w:p w:rsidR="00310AF8" w:rsidRPr="00BE06E1" w:rsidRDefault="00310AF8" w:rsidP="00ED6117">
      <w:pPr>
        <w:ind w:firstLine="540"/>
        <w:jc w:val="both"/>
        <w:rPr>
          <w:rFonts w:ascii="Times New Roman" w:hAnsi="Times New Roman" w:cs="Times New Roman"/>
        </w:rPr>
      </w:pPr>
      <w:r>
        <w:rPr>
          <w:rFonts w:ascii="Times New Roman" w:hAnsi="Times New Roman" w:cs="Times New Roman"/>
        </w:rPr>
        <w:t>В</w:t>
      </w:r>
      <w:r w:rsidRPr="00BE06E1">
        <w:rPr>
          <w:rFonts w:ascii="Times New Roman" w:hAnsi="Times New Roman" w:cs="Times New Roman"/>
        </w:rPr>
        <w:t xml:space="preserve"> закольцованных тепловых сетях централизованного теплоснабжения выход из строя одного из теплоисточников позволяет переключить подачу теплоносителя на другой источник без отключения отопления зданий.</w:t>
      </w:r>
    </w:p>
    <w:p w:rsidR="00310AF8" w:rsidRPr="00BE06E1" w:rsidRDefault="00310AF8" w:rsidP="00ED6117">
      <w:pPr>
        <w:ind w:firstLine="540"/>
        <w:jc w:val="both"/>
        <w:rPr>
          <w:rFonts w:ascii="Times New Roman" w:hAnsi="Times New Roman" w:cs="Times New Roman"/>
        </w:rPr>
      </w:pPr>
      <w:r w:rsidRPr="00BE06E1">
        <w:rPr>
          <w:rFonts w:ascii="Times New Roman" w:hAnsi="Times New Roman" w:cs="Times New Roman"/>
        </w:rPr>
        <w:t>В государственной стратегии развития теплоснабжения России четко определена рациональная область применения централизованных и децентрализованных систем теплоснабжения. В городах с большой плотностью застройки следует развивать и модернизировать системы централизованного теплоснабжения от котельных и теплоэлектроцентралей.</w:t>
      </w:r>
    </w:p>
    <w:p w:rsidR="00310AF8" w:rsidRPr="00BE06E1" w:rsidRDefault="00310AF8" w:rsidP="00ED6117">
      <w:pPr>
        <w:ind w:firstLine="540"/>
        <w:jc w:val="both"/>
        <w:rPr>
          <w:rFonts w:ascii="Times New Roman" w:hAnsi="Times New Roman" w:cs="Times New Roman"/>
        </w:rPr>
      </w:pPr>
      <w:r w:rsidRPr="00BE06E1">
        <w:rPr>
          <w:rFonts w:ascii="Times New Roman" w:hAnsi="Times New Roman" w:cs="Times New Roman"/>
        </w:rPr>
        <w:t xml:space="preserve">С целью выявления реального дисбаланса между мощностями по выработке тепла и подключёнными нагрузками потребителей проведены расчеты работы систем теплоснабжения </w:t>
      </w:r>
      <w:r>
        <w:rPr>
          <w:rFonts w:ascii="Times New Roman" w:hAnsi="Times New Roman" w:cs="Times New Roman"/>
        </w:rPr>
        <w:t>Мачинского сельсовета Тамалинского района</w:t>
      </w:r>
      <w:r w:rsidRPr="00BE06E1">
        <w:rPr>
          <w:rFonts w:ascii="Times New Roman" w:hAnsi="Times New Roman" w:cs="Times New Roman"/>
        </w:rPr>
        <w:t xml:space="preserve"> по реальным тепловым нагрузкам отопит</w:t>
      </w:r>
      <w:r>
        <w:rPr>
          <w:rFonts w:ascii="Times New Roman" w:hAnsi="Times New Roman" w:cs="Times New Roman"/>
        </w:rPr>
        <w:t>ельного периода 2016 - 2017 года</w:t>
      </w:r>
      <w:r w:rsidRPr="00BE06E1">
        <w:rPr>
          <w:rFonts w:ascii="Times New Roman" w:hAnsi="Times New Roman" w:cs="Times New Roman"/>
        </w:rPr>
        <w:t xml:space="preserve">. Развитие теплоснабжения </w:t>
      </w:r>
      <w:r>
        <w:rPr>
          <w:rFonts w:ascii="Times New Roman" w:hAnsi="Times New Roman" w:cs="Times New Roman"/>
        </w:rPr>
        <w:t>на территории Мачинского сельсовета</w:t>
      </w:r>
      <w:r w:rsidRPr="00BE06E1">
        <w:rPr>
          <w:rFonts w:ascii="Times New Roman" w:hAnsi="Times New Roman" w:cs="Times New Roman"/>
        </w:rPr>
        <w:t xml:space="preserve"> до 2028 года предполагается базировать на преимущественном использовании существующих котельных с повышением эффективности и надежности.</w:t>
      </w:r>
    </w:p>
    <w:p w:rsidR="00310AF8" w:rsidRPr="00BE06E1" w:rsidRDefault="00310AF8" w:rsidP="00ED6117">
      <w:pPr>
        <w:ind w:firstLine="540"/>
        <w:jc w:val="both"/>
        <w:rPr>
          <w:rFonts w:ascii="Times New Roman" w:hAnsi="Times New Roman" w:cs="Times New Roman"/>
        </w:rPr>
      </w:pPr>
      <w:r w:rsidRPr="00BE06E1">
        <w:rPr>
          <w:rFonts w:ascii="Times New Roman" w:hAnsi="Times New Roman" w:cs="Times New Roman"/>
        </w:rPr>
        <w:t>Разработанная схема теплоснабжения будет ежегодно актуализироваться один раз в пять лет корректироваться.</w:t>
      </w:r>
    </w:p>
    <w:p w:rsidR="00310AF8" w:rsidRDefault="00310AF8" w:rsidP="00ED6117">
      <w:pPr>
        <w:ind w:firstLine="540"/>
        <w:jc w:val="both"/>
        <w:rPr>
          <w:rFonts w:ascii="Times New Roman" w:hAnsi="Times New Roman" w:cs="Times New Roman"/>
        </w:rPr>
      </w:pPr>
    </w:p>
    <w:p w:rsidR="00310AF8" w:rsidRDefault="00310AF8" w:rsidP="00ED6117">
      <w:pPr>
        <w:ind w:firstLine="540"/>
        <w:jc w:val="both"/>
        <w:rPr>
          <w:rFonts w:ascii="Times New Roman" w:hAnsi="Times New Roman" w:cs="Times New Roman"/>
        </w:rPr>
      </w:pPr>
    </w:p>
    <w:p w:rsidR="00310AF8" w:rsidRDefault="00310AF8" w:rsidP="00ED6117">
      <w:pPr>
        <w:ind w:firstLine="540"/>
        <w:jc w:val="both"/>
        <w:rPr>
          <w:rFonts w:ascii="Times New Roman" w:hAnsi="Times New Roman" w:cs="Times New Roman"/>
        </w:rPr>
      </w:pPr>
    </w:p>
    <w:p w:rsidR="00310AF8" w:rsidRDefault="00310AF8" w:rsidP="00ED6117">
      <w:pPr>
        <w:ind w:firstLine="540"/>
        <w:jc w:val="both"/>
        <w:rPr>
          <w:rFonts w:ascii="Times New Roman" w:hAnsi="Times New Roman" w:cs="Times New Roman"/>
        </w:rPr>
      </w:pPr>
    </w:p>
    <w:p w:rsidR="00310AF8" w:rsidRDefault="00310AF8" w:rsidP="00ED6117">
      <w:pPr>
        <w:ind w:firstLine="540"/>
        <w:jc w:val="both"/>
        <w:rPr>
          <w:rFonts w:ascii="Times New Roman" w:hAnsi="Times New Roman" w:cs="Times New Roman"/>
        </w:rPr>
      </w:pPr>
    </w:p>
    <w:p w:rsidR="00310AF8" w:rsidRDefault="00310AF8" w:rsidP="00ED6117">
      <w:pPr>
        <w:ind w:firstLine="540"/>
        <w:jc w:val="both"/>
        <w:rPr>
          <w:rFonts w:ascii="Times New Roman" w:hAnsi="Times New Roman" w:cs="Times New Roman"/>
        </w:rPr>
      </w:pPr>
    </w:p>
    <w:p w:rsidR="00310AF8" w:rsidRDefault="00310AF8" w:rsidP="00ED6117">
      <w:pPr>
        <w:ind w:firstLine="540"/>
        <w:jc w:val="both"/>
        <w:rPr>
          <w:rFonts w:ascii="Times New Roman" w:hAnsi="Times New Roman" w:cs="Times New Roman"/>
        </w:rPr>
      </w:pPr>
    </w:p>
    <w:p w:rsidR="00310AF8" w:rsidRDefault="00310AF8" w:rsidP="00ED6117">
      <w:pPr>
        <w:ind w:firstLine="540"/>
        <w:jc w:val="both"/>
        <w:rPr>
          <w:rFonts w:ascii="Times New Roman" w:hAnsi="Times New Roman" w:cs="Times New Roman"/>
        </w:rPr>
      </w:pPr>
    </w:p>
    <w:p w:rsidR="00310AF8" w:rsidRDefault="00310AF8" w:rsidP="00ED6117">
      <w:pPr>
        <w:ind w:firstLine="540"/>
        <w:jc w:val="both"/>
        <w:rPr>
          <w:rFonts w:ascii="Times New Roman" w:hAnsi="Times New Roman" w:cs="Times New Roman"/>
        </w:rPr>
      </w:pPr>
    </w:p>
    <w:p w:rsidR="00310AF8" w:rsidRDefault="00310AF8" w:rsidP="00ED6117">
      <w:pPr>
        <w:ind w:firstLine="540"/>
        <w:jc w:val="both"/>
        <w:rPr>
          <w:rFonts w:ascii="Times New Roman" w:hAnsi="Times New Roman" w:cs="Times New Roman"/>
        </w:rPr>
      </w:pPr>
    </w:p>
    <w:p w:rsidR="00310AF8" w:rsidRDefault="00310AF8" w:rsidP="00ED6117">
      <w:pPr>
        <w:ind w:firstLine="540"/>
        <w:jc w:val="both"/>
        <w:rPr>
          <w:rFonts w:ascii="Times New Roman" w:hAnsi="Times New Roman" w:cs="Times New Roman"/>
        </w:rPr>
      </w:pPr>
    </w:p>
    <w:p w:rsidR="00310AF8" w:rsidRDefault="00310AF8" w:rsidP="00ED6117">
      <w:pPr>
        <w:ind w:firstLine="540"/>
        <w:jc w:val="both"/>
        <w:rPr>
          <w:rFonts w:ascii="Times New Roman" w:hAnsi="Times New Roman" w:cs="Times New Roman"/>
        </w:rPr>
      </w:pPr>
    </w:p>
    <w:p w:rsidR="00310AF8" w:rsidRDefault="00310AF8" w:rsidP="00ED6117">
      <w:pPr>
        <w:ind w:firstLine="540"/>
        <w:jc w:val="both"/>
        <w:rPr>
          <w:rFonts w:ascii="Times New Roman" w:hAnsi="Times New Roman" w:cs="Times New Roman"/>
        </w:rPr>
      </w:pPr>
    </w:p>
    <w:p w:rsidR="00310AF8" w:rsidRDefault="00310AF8" w:rsidP="00ED6117">
      <w:pPr>
        <w:ind w:firstLine="540"/>
        <w:jc w:val="both"/>
        <w:rPr>
          <w:rFonts w:ascii="Times New Roman" w:hAnsi="Times New Roman" w:cs="Times New Roman"/>
        </w:rPr>
      </w:pPr>
    </w:p>
    <w:p w:rsidR="00310AF8" w:rsidRDefault="00310AF8" w:rsidP="00ED6117">
      <w:pPr>
        <w:ind w:firstLine="540"/>
        <w:jc w:val="both"/>
        <w:rPr>
          <w:rFonts w:ascii="Times New Roman" w:hAnsi="Times New Roman" w:cs="Times New Roman"/>
        </w:rPr>
      </w:pPr>
    </w:p>
    <w:p w:rsidR="00310AF8" w:rsidRDefault="00310AF8" w:rsidP="00ED6117">
      <w:pPr>
        <w:ind w:firstLine="540"/>
        <w:jc w:val="both"/>
        <w:rPr>
          <w:rFonts w:ascii="Times New Roman" w:hAnsi="Times New Roman" w:cs="Times New Roman"/>
        </w:rPr>
      </w:pPr>
    </w:p>
    <w:p w:rsidR="00310AF8" w:rsidRDefault="00310AF8" w:rsidP="00ED6117">
      <w:pPr>
        <w:ind w:firstLine="540"/>
        <w:jc w:val="both"/>
        <w:rPr>
          <w:rFonts w:ascii="Times New Roman" w:hAnsi="Times New Roman" w:cs="Times New Roman"/>
        </w:rPr>
      </w:pPr>
    </w:p>
    <w:p w:rsidR="00310AF8" w:rsidRDefault="00310AF8" w:rsidP="00ED6117">
      <w:pPr>
        <w:ind w:firstLine="540"/>
        <w:jc w:val="both"/>
        <w:rPr>
          <w:rFonts w:ascii="Times New Roman" w:hAnsi="Times New Roman" w:cs="Times New Roman"/>
        </w:rPr>
      </w:pPr>
    </w:p>
    <w:p w:rsidR="00310AF8" w:rsidRDefault="00310AF8" w:rsidP="00ED6117">
      <w:pPr>
        <w:ind w:firstLine="540"/>
        <w:jc w:val="both"/>
        <w:rPr>
          <w:rFonts w:ascii="Times New Roman" w:hAnsi="Times New Roman" w:cs="Times New Roman"/>
        </w:rPr>
      </w:pPr>
    </w:p>
    <w:p w:rsidR="00310AF8" w:rsidRDefault="00310AF8" w:rsidP="00ED6117">
      <w:pPr>
        <w:ind w:firstLine="540"/>
        <w:jc w:val="both"/>
        <w:rPr>
          <w:rFonts w:ascii="Times New Roman" w:hAnsi="Times New Roman" w:cs="Times New Roman"/>
        </w:rPr>
      </w:pPr>
    </w:p>
    <w:p w:rsidR="00310AF8" w:rsidRDefault="00310AF8" w:rsidP="00ED6117">
      <w:pPr>
        <w:ind w:firstLine="540"/>
        <w:jc w:val="both"/>
        <w:rPr>
          <w:rFonts w:ascii="Times New Roman" w:hAnsi="Times New Roman" w:cs="Times New Roman"/>
        </w:rPr>
      </w:pPr>
    </w:p>
    <w:p w:rsidR="00310AF8" w:rsidRDefault="00310AF8" w:rsidP="00ED6117">
      <w:pPr>
        <w:ind w:firstLine="540"/>
        <w:jc w:val="both"/>
        <w:rPr>
          <w:rFonts w:ascii="Times New Roman" w:hAnsi="Times New Roman" w:cs="Times New Roman"/>
        </w:rPr>
      </w:pPr>
    </w:p>
    <w:p w:rsidR="00310AF8" w:rsidRDefault="00310AF8" w:rsidP="00ED6117">
      <w:pPr>
        <w:ind w:firstLine="540"/>
        <w:jc w:val="both"/>
        <w:rPr>
          <w:rFonts w:ascii="Times New Roman" w:hAnsi="Times New Roman" w:cs="Times New Roman"/>
        </w:rPr>
      </w:pPr>
    </w:p>
    <w:p w:rsidR="00310AF8" w:rsidRDefault="00310AF8" w:rsidP="00ED6117">
      <w:pPr>
        <w:ind w:firstLine="540"/>
        <w:jc w:val="both"/>
        <w:rPr>
          <w:rFonts w:ascii="Times New Roman" w:hAnsi="Times New Roman" w:cs="Times New Roman"/>
        </w:rPr>
      </w:pPr>
    </w:p>
    <w:p w:rsidR="00310AF8" w:rsidRDefault="00310AF8" w:rsidP="00ED6117">
      <w:pPr>
        <w:ind w:firstLine="540"/>
        <w:jc w:val="both"/>
        <w:rPr>
          <w:rFonts w:ascii="Times New Roman" w:hAnsi="Times New Roman" w:cs="Times New Roman"/>
        </w:rPr>
      </w:pPr>
    </w:p>
    <w:p w:rsidR="00310AF8" w:rsidRPr="00BE06E1" w:rsidRDefault="00310AF8" w:rsidP="00ED6117">
      <w:pPr>
        <w:ind w:firstLine="540"/>
        <w:jc w:val="both"/>
        <w:rPr>
          <w:rFonts w:ascii="Times New Roman" w:hAnsi="Times New Roman" w:cs="Times New Roman"/>
        </w:rPr>
      </w:pPr>
    </w:p>
    <w:p w:rsidR="00310AF8" w:rsidRDefault="00310AF8" w:rsidP="00ED6117">
      <w:pPr>
        <w:ind w:firstLine="540"/>
        <w:jc w:val="both"/>
        <w:rPr>
          <w:rFonts w:ascii="Times New Roman" w:hAnsi="Times New Roman" w:cs="Times New Roman"/>
          <w:b/>
          <w:bCs/>
        </w:rPr>
      </w:pPr>
      <w:bookmarkStart w:id="23" w:name="bookmark23"/>
    </w:p>
    <w:p w:rsidR="00310AF8" w:rsidRDefault="00310AF8" w:rsidP="00ED6117">
      <w:pPr>
        <w:ind w:firstLine="540"/>
        <w:jc w:val="both"/>
        <w:rPr>
          <w:rFonts w:ascii="Times New Roman" w:hAnsi="Times New Roman" w:cs="Times New Roman"/>
          <w:b/>
          <w:bCs/>
        </w:rPr>
      </w:pPr>
    </w:p>
    <w:p w:rsidR="00310AF8" w:rsidRDefault="00310AF8" w:rsidP="00ED6117">
      <w:pPr>
        <w:ind w:firstLine="540"/>
        <w:jc w:val="both"/>
        <w:rPr>
          <w:rFonts w:ascii="Times New Roman" w:hAnsi="Times New Roman" w:cs="Times New Roman"/>
          <w:b/>
          <w:bCs/>
        </w:rPr>
      </w:pPr>
    </w:p>
    <w:p w:rsidR="00310AF8" w:rsidRDefault="00310AF8" w:rsidP="00ED6117">
      <w:pPr>
        <w:ind w:firstLine="540"/>
        <w:jc w:val="both"/>
        <w:rPr>
          <w:rFonts w:ascii="Times New Roman" w:hAnsi="Times New Roman" w:cs="Times New Roman"/>
          <w:b/>
          <w:bCs/>
        </w:rPr>
      </w:pPr>
    </w:p>
    <w:p w:rsidR="00310AF8" w:rsidRDefault="00310AF8" w:rsidP="00ED6117">
      <w:pPr>
        <w:ind w:firstLine="540"/>
        <w:jc w:val="both"/>
        <w:rPr>
          <w:rFonts w:ascii="Times New Roman" w:hAnsi="Times New Roman" w:cs="Times New Roman"/>
          <w:b/>
          <w:bCs/>
        </w:rPr>
      </w:pPr>
    </w:p>
    <w:p w:rsidR="00310AF8" w:rsidRDefault="00310AF8" w:rsidP="00ED6117">
      <w:pPr>
        <w:ind w:firstLine="540"/>
        <w:jc w:val="both"/>
        <w:rPr>
          <w:rFonts w:ascii="Times New Roman" w:hAnsi="Times New Roman" w:cs="Times New Roman"/>
          <w:b/>
          <w:bCs/>
        </w:rPr>
      </w:pPr>
    </w:p>
    <w:p w:rsidR="00310AF8" w:rsidRDefault="00310AF8" w:rsidP="00ED6117">
      <w:pPr>
        <w:ind w:firstLine="540"/>
        <w:jc w:val="both"/>
        <w:rPr>
          <w:rFonts w:ascii="Times New Roman" w:hAnsi="Times New Roman" w:cs="Times New Roman"/>
          <w:b/>
          <w:bCs/>
        </w:rPr>
      </w:pPr>
    </w:p>
    <w:p w:rsidR="00310AF8" w:rsidRDefault="00310AF8" w:rsidP="00ED6117">
      <w:pPr>
        <w:ind w:firstLine="540"/>
        <w:jc w:val="both"/>
        <w:rPr>
          <w:rFonts w:ascii="Times New Roman" w:hAnsi="Times New Roman" w:cs="Times New Roman"/>
          <w:b/>
          <w:bCs/>
        </w:rPr>
      </w:pPr>
    </w:p>
    <w:p w:rsidR="00310AF8" w:rsidRDefault="00310AF8" w:rsidP="00ED6117">
      <w:pPr>
        <w:ind w:firstLine="540"/>
        <w:jc w:val="both"/>
        <w:rPr>
          <w:rFonts w:ascii="Times New Roman" w:hAnsi="Times New Roman" w:cs="Times New Roman"/>
          <w:b/>
          <w:bCs/>
        </w:rPr>
      </w:pPr>
    </w:p>
    <w:p w:rsidR="00310AF8" w:rsidRDefault="00310AF8" w:rsidP="00ED6117">
      <w:pPr>
        <w:ind w:firstLine="540"/>
        <w:jc w:val="both"/>
        <w:rPr>
          <w:rFonts w:ascii="Times New Roman" w:hAnsi="Times New Roman" w:cs="Times New Roman"/>
          <w:b/>
          <w:bCs/>
        </w:rPr>
      </w:pPr>
    </w:p>
    <w:p w:rsidR="00310AF8" w:rsidRDefault="00310AF8" w:rsidP="00ED6117">
      <w:pPr>
        <w:ind w:firstLine="540"/>
        <w:jc w:val="both"/>
        <w:rPr>
          <w:rFonts w:ascii="Times New Roman" w:hAnsi="Times New Roman" w:cs="Times New Roman"/>
          <w:b/>
          <w:bCs/>
        </w:rPr>
      </w:pPr>
    </w:p>
    <w:p w:rsidR="00310AF8" w:rsidRDefault="00310AF8" w:rsidP="00ED6117">
      <w:pPr>
        <w:ind w:firstLine="540"/>
        <w:jc w:val="both"/>
        <w:rPr>
          <w:rFonts w:ascii="Times New Roman" w:hAnsi="Times New Roman" w:cs="Times New Roman"/>
          <w:b/>
          <w:bCs/>
        </w:rPr>
      </w:pPr>
    </w:p>
    <w:p w:rsidR="00310AF8" w:rsidRDefault="00310AF8" w:rsidP="00ED6117">
      <w:pPr>
        <w:ind w:firstLine="540"/>
        <w:jc w:val="both"/>
        <w:rPr>
          <w:rFonts w:ascii="Times New Roman" w:hAnsi="Times New Roman" w:cs="Times New Roman"/>
          <w:b/>
          <w:bCs/>
        </w:rPr>
      </w:pPr>
    </w:p>
    <w:p w:rsidR="00310AF8" w:rsidRDefault="00310AF8" w:rsidP="00ED6117">
      <w:pPr>
        <w:ind w:firstLine="540"/>
        <w:jc w:val="both"/>
        <w:rPr>
          <w:rFonts w:ascii="Times New Roman" w:hAnsi="Times New Roman" w:cs="Times New Roman"/>
          <w:b/>
          <w:bCs/>
        </w:rPr>
      </w:pPr>
    </w:p>
    <w:p w:rsidR="00310AF8" w:rsidRDefault="00310AF8" w:rsidP="00ED6117">
      <w:pPr>
        <w:ind w:firstLine="540"/>
        <w:jc w:val="both"/>
        <w:rPr>
          <w:rFonts w:ascii="Times New Roman" w:hAnsi="Times New Roman" w:cs="Times New Roman"/>
          <w:b/>
          <w:bCs/>
        </w:rPr>
      </w:pPr>
    </w:p>
    <w:p w:rsidR="00310AF8" w:rsidRDefault="00310AF8" w:rsidP="00ED6117">
      <w:pPr>
        <w:ind w:firstLine="540"/>
        <w:jc w:val="both"/>
        <w:rPr>
          <w:rFonts w:ascii="Times New Roman" w:hAnsi="Times New Roman" w:cs="Times New Roman"/>
          <w:b/>
          <w:bCs/>
        </w:rPr>
      </w:pPr>
    </w:p>
    <w:p w:rsidR="00310AF8" w:rsidRDefault="00310AF8" w:rsidP="00ED6117">
      <w:pPr>
        <w:ind w:firstLine="540"/>
        <w:jc w:val="both"/>
        <w:rPr>
          <w:rFonts w:ascii="Times New Roman" w:hAnsi="Times New Roman" w:cs="Times New Roman"/>
          <w:b/>
          <w:bCs/>
        </w:rPr>
      </w:pPr>
    </w:p>
    <w:p w:rsidR="00310AF8" w:rsidRDefault="00310AF8" w:rsidP="00ED6117">
      <w:pPr>
        <w:ind w:firstLine="540"/>
        <w:jc w:val="both"/>
        <w:rPr>
          <w:rFonts w:ascii="Times New Roman" w:hAnsi="Times New Roman" w:cs="Times New Roman"/>
          <w:b/>
          <w:bCs/>
        </w:rPr>
      </w:pPr>
    </w:p>
    <w:p w:rsidR="00310AF8" w:rsidRDefault="00310AF8" w:rsidP="00ED6117">
      <w:pPr>
        <w:ind w:firstLine="540"/>
        <w:jc w:val="both"/>
        <w:rPr>
          <w:rFonts w:ascii="Times New Roman" w:hAnsi="Times New Roman" w:cs="Times New Roman"/>
          <w:b/>
          <w:bCs/>
        </w:rPr>
      </w:pPr>
    </w:p>
    <w:p w:rsidR="00310AF8" w:rsidRDefault="00310AF8" w:rsidP="00ED6117">
      <w:pPr>
        <w:ind w:firstLine="540"/>
        <w:jc w:val="both"/>
        <w:rPr>
          <w:rFonts w:ascii="Times New Roman" w:hAnsi="Times New Roman" w:cs="Times New Roman"/>
          <w:b/>
          <w:bCs/>
        </w:rPr>
      </w:pPr>
    </w:p>
    <w:p w:rsidR="00310AF8" w:rsidRDefault="00310AF8" w:rsidP="00ED6117">
      <w:pPr>
        <w:ind w:firstLine="540"/>
        <w:jc w:val="both"/>
        <w:rPr>
          <w:rFonts w:ascii="Times New Roman" w:hAnsi="Times New Roman" w:cs="Times New Roman"/>
          <w:b/>
          <w:bCs/>
        </w:rPr>
      </w:pPr>
    </w:p>
    <w:p w:rsidR="00310AF8" w:rsidRDefault="00310AF8" w:rsidP="00ED6117">
      <w:pPr>
        <w:ind w:firstLine="540"/>
        <w:jc w:val="both"/>
        <w:rPr>
          <w:rFonts w:ascii="Times New Roman" w:hAnsi="Times New Roman" w:cs="Times New Roman"/>
          <w:b/>
          <w:bCs/>
        </w:rPr>
      </w:pPr>
    </w:p>
    <w:p w:rsidR="00310AF8" w:rsidRDefault="00310AF8" w:rsidP="00ED6117">
      <w:pPr>
        <w:ind w:firstLine="540"/>
        <w:jc w:val="both"/>
        <w:rPr>
          <w:rFonts w:ascii="Times New Roman" w:hAnsi="Times New Roman" w:cs="Times New Roman"/>
          <w:b/>
          <w:bCs/>
        </w:rPr>
      </w:pPr>
    </w:p>
    <w:p w:rsidR="00310AF8" w:rsidRPr="00BE06E1" w:rsidRDefault="00310AF8" w:rsidP="00ED6117">
      <w:pPr>
        <w:ind w:firstLine="540"/>
        <w:jc w:val="both"/>
        <w:rPr>
          <w:rFonts w:ascii="Times New Roman" w:hAnsi="Times New Roman" w:cs="Times New Roman"/>
          <w:b/>
          <w:bCs/>
        </w:rPr>
      </w:pPr>
      <w:r w:rsidRPr="00BE06E1">
        <w:rPr>
          <w:rFonts w:ascii="Times New Roman" w:hAnsi="Times New Roman" w:cs="Times New Roman"/>
          <w:b/>
          <w:bCs/>
        </w:rPr>
        <w:t>Список используемой литературы</w:t>
      </w:r>
      <w:bookmarkEnd w:id="23"/>
    </w:p>
    <w:p w:rsidR="00310AF8" w:rsidRPr="00BE06E1" w:rsidRDefault="00310AF8" w:rsidP="00ED6117">
      <w:pPr>
        <w:ind w:firstLine="540"/>
        <w:jc w:val="both"/>
        <w:rPr>
          <w:rFonts w:ascii="Times New Roman" w:hAnsi="Times New Roman" w:cs="Times New Roman"/>
          <w:b/>
          <w:bCs/>
        </w:rPr>
      </w:pPr>
    </w:p>
    <w:p w:rsidR="00310AF8" w:rsidRPr="00BE06E1" w:rsidRDefault="00310AF8" w:rsidP="00ED6117">
      <w:pPr>
        <w:numPr>
          <w:ilvl w:val="0"/>
          <w:numId w:val="18"/>
        </w:numPr>
        <w:jc w:val="both"/>
        <w:rPr>
          <w:rFonts w:ascii="Times New Roman" w:hAnsi="Times New Roman" w:cs="Times New Roman"/>
        </w:rPr>
      </w:pPr>
      <w:r w:rsidRPr="00BE06E1">
        <w:rPr>
          <w:rFonts w:ascii="Times New Roman" w:hAnsi="Times New Roman" w:cs="Times New Roman"/>
        </w:rPr>
        <w:t>СНиП 2.01.01 -82 «Строительная климатология и геофизика»;</w:t>
      </w:r>
    </w:p>
    <w:p w:rsidR="00310AF8" w:rsidRPr="00BE06E1" w:rsidRDefault="00310AF8" w:rsidP="00ED6117">
      <w:pPr>
        <w:numPr>
          <w:ilvl w:val="0"/>
          <w:numId w:val="18"/>
        </w:numPr>
        <w:jc w:val="both"/>
        <w:rPr>
          <w:rFonts w:ascii="Times New Roman" w:hAnsi="Times New Roman" w:cs="Times New Roman"/>
        </w:rPr>
      </w:pPr>
      <w:r w:rsidRPr="00BE06E1">
        <w:rPr>
          <w:rFonts w:ascii="Times New Roman" w:hAnsi="Times New Roman" w:cs="Times New Roman"/>
        </w:rPr>
        <w:t>ГОСТ Р 50831-95 «Установки котельные. Тепломеханическое оборудование. Общие технические требования»;</w:t>
      </w:r>
    </w:p>
    <w:p w:rsidR="00310AF8" w:rsidRPr="00BE06E1" w:rsidRDefault="00310AF8" w:rsidP="00ED6117">
      <w:pPr>
        <w:numPr>
          <w:ilvl w:val="0"/>
          <w:numId w:val="18"/>
        </w:numPr>
        <w:jc w:val="both"/>
        <w:rPr>
          <w:rFonts w:ascii="Times New Roman" w:hAnsi="Times New Roman" w:cs="Times New Roman"/>
        </w:rPr>
      </w:pPr>
      <w:r w:rsidRPr="00BE06E1">
        <w:rPr>
          <w:rFonts w:ascii="Times New Roman" w:hAnsi="Times New Roman" w:cs="Times New Roman"/>
        </w:rPr>
        <w:t>СНиП П-35-76 «Котельные установки»;</w:t>
      </w:r>
    </w:p>
    <w:p w:rsidR="00310AF8" w:rsidRPr="00BE06E1" w:rsidRDefault="00310AF8" w:rsidP="00ED6117">
      <w:pPr>
        <w:numPr>
          <w:ilvl w:val="0"/>
          <w:numId w:val="18"/>
        </w:numPr>
        <w:jc w:val="both"/>
        <w:rPr>
          <w:rFonts w:ascii="Times New Roman" w:hAnsi="Times New Roman" w:cs="Times New Roman"/>
        </w:rPr>
      </w:pPr>
      <w:r w:rsidRPr="00BE06E1">
        <w:rPr>
          <w:rFonts w:ascii="Times New Roman" w:hAnsi="Times New Roman" w:cs="Times New Roman"/>
        </w:rPr>
        <w:t>СНиП 41-02-2003 «Тепловые сети»;</w:t>
      </w:r>
    </w:p>
    <w:p w:rsidR="00310AF8" w:rsidRPr="00BE06E1" w:rsidRDefault="00310AF8" w:rsidP="00ED6117">
      <w:pPr>
        <w:numPr>
          <w:ilvl w:val="0"/>
          <w:numId w:val="18"/>
        </w:numPr>
        <w:jc w:val="both"/>
        <w:rPr>
          <w:rFonts w:ascii="Times New Roman" w:hAnsi="Times New Roman" w:cs="Times New Roman"/>
        </w:rPr>
      </w:pPr>
      <w:r w:rsidRPr="00BE06E1">
        <w:rPr>
          <w:rFonts w:ascii="Times New Roman" w:hAnsi="Times New Roman" w:cs="Times New Roman"/>
        </w:rPr>
        <w:t>СНиП 41-01-2003. «Отопление, вентиляция и кондиционирование»;</w:t>
      </w:r>
    </w:p>
    <w:p w:rsidR="00310AF8" w:rsidRPr="00BE06E1" w:rsidRDefault="00310AF8" w:rsidP="00ED6117">
      <w:pPr>
        <w:numPr>
          <w:ilvl w:val="0"/>
          <w:numId w:val="18"/>
        </w:numPr>
        <w:jc w:val="both"/>
        <w:rPr>
          <w:rFonts w:ascii="Times New Roman" w:hAnsi="Times New Roman" w:cs="Times New Roman"/>
        </w:rPr>
      </w:pPr>
      <w:r w:rsidRPr="00BE06E1">
        <w:rPr>
          <w:rFonts w:ascii="Times New Roman" w:hAnsi="Times New Roman" w:cs="Times New Roman"/>
        </w:rPr>
        <w:t>СанПиН 2.2.4.548-96. «Гигиенические требования к микроклимату производственных помещений»</w:t>
      </w:r>
    </w:p>
    <w:p w:rsidR="00310AF8" w:rsidRPr="00BE06E1" w:rsidRDefault="00310AF8" w:rsidP="00ED6117">
      <w:pPr>
        <w:numPr>
          <w:ilvl w:val="0"/>
          <w:numId w:val="18"/>
        </w:numPr>
        <w:jc w:val="both"/>
        <w:rPr>
          <w:rFonts w:ascii="Times New Roman" w:hAnsi="Times New Roman" w:cs="Times New Roman"/>
        </w:rPr>
      </w:pPr>
      <w:r w:rsidRPr="00BE06E1">
        <w:rPr>
          <w:rFonts w:ascii="Times New Roman" w:hAnsi="Times New Roman" w:cs="Times New Roman"/>
        </w:rPr>
        <w:t>СанПиН 2.1.2.1002-00 «Санитарно-эпидемиологические требования к жилым зданиям и помещениям»;</w:t>
      </w:r>
    </w:p>
    <w:p w:rsidR="00310AF8" w:rsidRPr="00BE06E1" w:rsidRDefault="00310AF8" w:rsidP="00ED6117">
      <w:pPr>
        <w:numPr>
          <w:ilvl w:val="0"/>
          <w:numId w:val="18"/>
        </w:numPr>
        <w:jc w:val="both"/>
        <w:rPr>
          <w:rFonts w:ascii="Times New Roman" w:hAnsi="Times New Roman" w:cs="Times New Roman"/>
        </w:rPr>
      </w:pPr>
      <w:r w:rsidRPr="00BE06E1">
        <w:rPr>
          <w:rFonts w:ascii="Times New Roman" w:hAnsi="Times New Roman" w:cs="Times New Roman"/>
        </w:rPr>
        <w:t>ГОСТ Р 51750-2001. «Методика определения энергоемкости при производстве продукции и оказании услуг в технологических энергетических системах»;</w:t>
      </w:r>
    </w:p>
    <w:p w:rsidR="00310AF8" w:rsidRPr="00BE06E1" w:rsidRDefault="00310AF8" w:rsidP="00ED6117">
      <w:pPr>
        <w:numPr>
          <w:ilvl w:val="0"/>
          <w:numId w:val="18"/>
        </w:numPr>
        <w:jc w:val="both"/>
        <w:rPr>
          <w:rFonts w:ascii="Times New Roman" w:hAnsi="Times New Roman" w:cs="Times New Roman"/>
        </w:rPr>
      </w:pPr>
      <w:r w:rsidRPr="00BE06E1">
        <w:rPr>
          <w:rFonts w:ascii="Times New Roman" w:hAnsi="Times New Roman" w:cs="Times New Roman"/>
        </w:rPr>
        <w:t>ГОСТ Р 51749-2001. «Энергопотребляющее оборудование</w:t>
      </w:r>
    </w:p>
    <w:p w:rsidR="00310AF8" w:rsidRPr="00BE06E1" w:rsidRDefault="00310AF8" w:rsidP="00ED6117">
      <w:pPr>
        <w:ind w:firstLine="540"/>
        <w:jc w:val="both"/>
        <w:rPr>
          <w:rFonts w:ascii="Times New Roman" w:hAnsi="Times New Roman" w:cs="Times New Roman"/>
        </w:rPr>
      </w:pPr>
      <w:r w:rsidRPr="00BE06E1">
        <w:rPr>
          <w:rFonts w:ascii="Times New Roman" w:hAnsi="Times New Roman" w:cs="Times New Roman"/>
        </w:rPr>
        <w:t>общепромышленного назначения. Виды. Типы. Группы. Показатели энергетической эффективности. Идентификация»;</w:t>
      </w:r>
    </w:p>
    <w:p w:rsidR="00310AF8" w:rsidRPr="00BE06E1" w:rsidRDefault="00310AF8" w:rsidP="00ED6117">
      <w:pPr>
        <w:numPr>
          <w:ilvl w:val="0"/>
          <w:numId w:val="19"/>
        </w:numPr>
        <w:jc w:val="both"/>
        <w:rPr>
          <w:rFonts w:ascii="Times New Roman" w:hAnsi="Times New Roman" w:cs="Times New Roman"/>
        </w:rPr>
      </w:pPr>
      <w:r w:rsidRPr="00BE06E1">
        <w:rPr>
          <w:rFonts w:ascii="Times New Roman" w:hAnsi="Times New Roman" w:cs="Times New Roman"/>
        </w:rPr>
        <w:t>ГОСТ 31168-2003. «Метод определения удельного потребления тепловой энергии на отопление»;</w:t>
      </w:r>
    </w:p>
    <w:p w:rsidR="00310AF8" w:rsidRPr="00BE06E1" w:rsidRDefault="00310AF8" w:rsidP="00ED6117">
      <w:pPr>
        <w:numPr>
          <w:ilvl w:val="0"/>
          <w:numId w:val="19"/>
        </w:numPr>
        <w:jc w:val="both"/>
        <w:rPr>
          <w:rFonts w:ascii="Times New Roman" w:hAnsi="Times New Roman" w:cs="Times New Roman"/>
        </w:rPr>
      </w:pPr>
      <w:r w:rsidRPr="00BE06E1">
        <w:rPr>
          <w:rFonts w:ascii="Times New Roman" w:hAnsi="Times New Roman" w:cs="Times New Roman"/>
        </w:rPr>
        <w:t>МДК 4-05.2004 «Методика определения потребности в топливе, электрической энергии и воде при производстве и передаче тепловой энергии и теплоносителей в системах коммунального теплоснабжения»;</w:t>
      </w:r>
    </w:p>
    <w:p w:rsidR="00310AF8" w:rsidRPr="00BE06E1" w:rsidRDefault="00310AF8" w:rsidP="00ED6117">
      <w:pPr>
        <w:numPr>
          <w:ilvl w:val="0"/>
          <w:numId w:val="19"/>
        </w:numPr>
        <w:jc w:val="both"/>
        <w:rPr>
          <w:rFonts w:ascii="Times New Roman" w:hAnsi="Times New Roman" w:cs="Times New Roman"/>
        </w:rPr>
      </w:pPr>
      <w:r w:rsidRPr="00BE06E1">
        <w:rPr>
          <w:rFonts w:ascii="Times New Roman" w:hAnsi="Times New Roman" w:cs="Times New Roman"/>
        </w:rPr>
        <w:t>РД 153-34.0-20.507-98 «Типовая инструкция по технической эксплуатации систем транспорта и распределения тепловой энергии (тепловых сетей)»;</w:t>
      </w:r>
    </w:p>
    <w:p w:rsidR="00310AF8" w:rsidRPr="00BE06E1" w:rsidRDefault="00310AF8" w:rsidP="00ED6117">
      <w:pPr>
        <w:numPr>
          <w:ilvl w:val="0"/>
          <w:numId w:val="19"/>
        </w:numPr>
        <w:jc w:val="both"/>
        <w:rPr>
          <w:rFonts w:ascii="Times New Roman" w:hAnsi="Times New Roman" w:cs="Times New Roman"/>
        </w:rPr>
      </w:pPr>
      <w:r w:rsidRPr="00BE06E1">
        <w:rPr>
          <w:rFonts w:ascii="Times New Roman" w:hAnsi="Times New Roman" w:cs="Times New Roman"/>
        </w:rPr>
        <w:t>Методические рекомендации по разработке схем теплоснабжения. (Утверждены приказом Минэнерго России и Минрегиона России от 29 декабря 2012 г №565/667);</w:t>
      </w:r>
    </w:p>
    <w:p w:rsidR="00310AF8" w:rsidRPr="00BE06E1" w:rsidRDefault="00310AF8" w:rsidP="00ED6117">
      <w:pPr>
        <w:numPr>
          <w:ilvl w:val="0"/>
          <w:numId w:val="19"/>
        </w:numPr>
        <w:jc w:val="both"/>
        <w:rPr>
          <w:rFonts w:ascii="Times New Roman" w:hAnsi="Times New Roman" w:cs="Times New Roman"/>
        </w:rPr>
      </w:pPr>
      <w:r w:rsidRPr="00BE06E1">
        <w:rPr>
          <w:rFonts w:ascii="Times New Roman" w:hAnsi="Times New Roman" w:cs="Times New Roman"/>
        </w:rPr>
        <w:t>Справочник проектировщика тепловых сетей под редакцией А. А. Николаева, М. 1965;</w:t>
      </w:r>
    </w:p>
    <w:p w:rsidR="00310AF8" w:rsidRPr="00BE06E1" w:rsidRDefault="00310AF8" w:rsidP="00ED6117">
      <w:pPr>
        <w:numPr>
          <w:ilvl w:val="0"/>
          <w:numId w:val="19"/>
        </w:numPr>
        <w:jc w:val="both"/>
        <w:rPr>
          <w:rFonts w:ascii="Times New Roman" w:hAnsi="Times New Roman" w:cs="Times New Roman"/>
        </w:rPr>
      </w:pPr>
      <w:r w:rsidRPr="00BE06E1">
        <w:rPr>
          <w:rFonts w:ascii="Times New Roman" w:hAnsi="Times New Roman" w:cs="Times New Roman"/>
        </w:rPr>
        <w:t>Правила технической эксплуатации тепловых энергоустановок. Утверждены Приказом Министерства энергетики Российской Федерации от 24 марта 2003 г. № 115;</w:t>
      </w:r>
    </w:p>
    <w:p w:rsidR="00310AF8" w:rsidRPr="00BE06E1" w:rsidRDefault="00310AF8" w:rsidP="00ED6117">
      <w:pPr>
        <w:numPr>
          <w:ilvl w:val="0"/>
          <w:numId w:val="19"/>
        </w:numPr>
        <w:jc w:val="both"/>
        <w:rPr>
          <w:rFonts w:ascii="Times New Roman" w:hAnsi="Times New Roman" w:cs="Times New Roman"/>
        </w:rPr>
      </w:pPr>
      <w:r w:rsidRPr="00BE06E1">
        <w:rPr>
          <w:rFonts w:ascii="Times New Roman" w:hAnsi="Times New Roman" w:cs="Times New Roman"/>
        </w:rPr>
        <w:t>СНиП 23-01-99 «Строительная климатология» М. Госстрой России, 2000</w:t>
      </w:r>
    </w:p>
    <w:p w:rsidR="00310AF8" w:rsidRDefault="00310AF8" w:rsidP="00ED6117">
      <w:pPr>
        <w:numPr>
          <w:ilvl w:val="0"/>
          <w:numId w:val="19"/>
        </w:numPr>
        <w:jc w:val="both"/>
        <w:rPr>
          <w:rFonts w:ascii="Times New Roman" w:hAnsi="Times New Roman" w:cs="Times New Roman"/>
        </w:rPr>
      </w:pPr>
      <w:r>
        <w:rPr>
          <w:rFonts w:ascii="Times New Roman" w:hAnsi="Times New Roman" w:cs="Times New Roman"/>
        </w:rPr>
        <w:t>ФЗ</w:t>
      </w:r>
      <w:r w:rsidRPr="00BE06E1">
        <w:rPr>
          <w:rFonts w:ascii="Times New Roman" w:hAnsi="Times New Roman" w:cs="Times New Roman"/>
        </w:rPr>
        <w:t xml:space="preserve"> РФ от 12 июля 2011 № 562 «Об утверждении перечня объектов и технологий, имеющих высокую энергетическую эффективность, осуществление инвестиций в создание которых является основанием для предоставления инвестиционного налогового кредита</w:t>
      </w:r>
    </w:p>
    <w:p w:rsidR="00310AF8" w:rsidRDefault="00310AF8" w:rsidP="00E549EB">
      <w:pPr>
        <w:jc w:val="both"/>
        <w:rPr>
          <w:rFonts w:ascii="Times New Roman" w:hAnsi="Times New Roman" w:cs="Times New Roman"/>
        </w:rPr>
      </w:pPr>
    </w:p>
    <w:p w:rsidR="00310AF8" w:rsidRDefault="00310AF8" w:rsidP="00E549EB">
      <w:pPr>
        <w:jc w:val="both"/>
        <w:rPr>
          <w:rFonts w:ascii="Times New Roman" w:hAnsi="Times New Roman" w:cs="Times New Roman"/>
        </w:rPr>
      </w:pPr>
    </w:p>
    <w:p w:rsidR="00310AF8" w:rsidRDefault="00310AF8" w:rsidP="00E549EB">
      <w:pPr>
        <w:jc w:val="both"/>
        <w:rPr>
          <w:rFonts w:ascii="Times New Roman" w:hAnsi="Times New Roman" w:cs="Times New Roman"/>
        </w:rPr>
      </w:pPr>
    </w:p>
    <w:p w:rsidR="00310AF8" w:rsidRDefault="00310AF8" w:rsidP="00E549EB">
      <w:pPr>
        <w:jc w:val="both"/>
        <w:rPr>
          <w:rFonts w:ascii="Times New Roman" w:hAnsi="Times New Roman" w:cs="Times New Roman"/>
        </w:rPr>
      </w:pPr>
    </w:p>
    <w:p w:rsidR="00310AF8" w:rsidRDefault="00310AF8" w:rsidP="00E549EB">
      <w:pPr>
        <w:jc w:val="both"/>
        <w:rPr>
          <w:rFonts w:ascii="Times New Roman" w:hAnsi="Times New Roman" w:cs="Times New Roman"/>
        </w:rPr>
      </w:pPr>
    </w:p>
    <w:p w:rsidR="00310AF8" w:rsidRDefault="00310AF8" w:rsidP="00E549EB">
      <w:pPr>
        <w:jc w:val="both"/>
        <w:rPr>
          <w:rFonts w:ascii="Times New Roman" w:hAnsi="Times New Roman" w:cs="Times New Roman"/>
        </w:rPr>
      </w:pPr>
    </w:p>
    <w:p w:rsidR="00310AF8" w:rsidRDefault="00310AF8" w:rsidP="00E549EB">
      <w:pPr>
        <w:jc w:val="both"/>
        <w:rPr>
          <w:rFonts w:ascii="Times New Roman" w:hAnsi="Times New Roman" w:cs="Times New Roman"/>
        </w:rPr>
      </w:pPr>
    </w:p>
    <w:p w:rsidR="00310AF8" w:rsidRDefault="00310AF8" w:rsidP="00E549EB">
      <w:pPr>
        <w:jc w:val="both"/>
        <w:rPr>
          <w:rFonts w:ascii="Times New Roman" w:hAnsi="Times New Roman" w:cs="Times New Roman"/>
        </w:rPr>
      </w:pPr>
    </w:p>
    <w:p w:rsidR="00310AF8" w:rsidRDefault="00310AF8" w:rsidP="00E549EB">
      <w:pPr>
        <w:jc w:val="both"/>
        <w:rPr>
          <w:rFonts w:ascii="Times New Roman" w:hAnsi="Times New Roman" w:cs="Times New Roman"/>
        </w:rPr>
      </w:pPr>
    </w:p>
    <w:p w:rsidR="00310AF8" w:rsidRDefault="00310AF8" w:rsidP="00E549EB">
      <w:pPr>
        <w:jc w:val="both"/>
        <w:rPr>
          <w:rFonts w:ascii="Times New Roman" w:hAnsi="Times New Roman" w:cs="Times New Roman"/>
        </w:rPr>
      </w:pPr>
    </w:p>
    <w:p w:rsidR="00310AF8" w:rsidRDefault="00310AF8" w:rsidP="00E549EB">
      <w:pPr>
        <w:jc w:val="both"/>
        <w:rPr>
          <w:rFonts w:ascii="Times New Roman" w:hAnsi="Times New Roman" w:cs="Times New Roman"/>
        </w:rPr>
      </w:pPr>
    </w:p>
    <w:p w:rsidR="00310AF8" w:rsidRDefault="00310AF8" w:rsidP="00E549EB">
      <w:pPr>
        <w:jc w:val="both"/>
        <w:rPr>
          <w:rFonts w:ascii="Times New Roman" w:hAnsi="Times New Roman" w:cs="Times New Roman"/>
        </w:rPr>
      </w:pPr>
    </w:p>
    <w:p w:rsidR="00310AF8" w:rsidRDefault="00310AF8" w:rsidP="00E549EB">
      <w:pPr>
        <w:jc w:val="both"/>
        <w:rPr>
          <w:rFonts w:ascii="Times New Roman" w:hAnsi="Times New Roman" w:cs="Times New Roman"/>
        </w:rPr>
      </w:pPr>
    </w:p>
    <w:p w:rsidR="00310AF8" w:rsidRDefault="00310AF8" w:rsidP="00E549EB">
      <w:pPr>
        <w:jc w:val="both"/>
        <w:rPr>
          <w:rFonts w:ascii="Times New Roman" w:hAnsi="Times New Roman" w:cs="Times New Roman"/>
        </w:rPr>
      </w:pPr>
    </w:p>
    <w:p w:rsidR="00310AF8" w:rsidRDefault="00310AF8" w:rsidP="00E549EB">
      <w:pPr>
        <w:jc w:val="both"/>
        <w:rPr>
          <w:rFonts w:ascii="Times New Roman" w:hAnsi="Times New Roman" w:cs="Times New Roman"/>
        </w:rPr>
      </w:pPr>
    </w:p>
    <w:p w:rsidR="00310AF8" w:rsidRDefault="00310AF8" w:rsidP="00E549EB">
      <w:pPr>
        <w:jc w:val="both"/>
        <w:rPr>
          <w:rFonts w:ascii="Times New Roman" w:hAnsi="Times New Roman" w:cs="Times New Roman"/>
        </w:rPr>
      </w:pPr>
    </w:p>
    <w:p w:rsidR="00310AF8" w:rsidRDefault="00310AF8" w:rsidP="00E549EB">
      <w:pPr>
        <w:jc w:val="both"/>
        <w:rPr>
          <w:rFonts w:ascii="Times New Roman" w:hAnsi="Times New Roman" w:cs="Times New Roman"/>
        </w:rPr>
      </w:pPr>
    </w:p>
    <w:p w:rsidR="00310AF8" w:rsidRDefault="00310AF8" w:rsidP="00E549EB">
      <w:pPr>
        <w:jc w:val="both"/>
        <w:rPr>
          <w:rFonts w:ascii="Times New Roman" w:hAnsi="Times New Roman" w:cs="Times New Roman"/>
        </w:rPr>
      </w:pPr>
    </w:p>
    <w:p w:rsidR="00310AF8" w:rsidRDefault="00310AF8" w:rsidP="00E549EB">
      <w:pPr>
        <w:jc w:val="both"/>
        <w:rPr>
          <w:rFonts w:ascii="Times New Roman" w:hAnsi="Times New Roman" w:cs="Times New Roman"/>
        </w:rPr>
      </w:pPr>
    </w:p>
    <w:p w:rsidR="00310AF8" w:rsidRDefault="00310AF8" w:rsidP="00E549EB">
      <w:pPr>
        <w:jc w:val="both"/>
        <w:rPr>
          <w:rFonts w:ascii="Times New Roman" w:hAnsi="Times New Roman" w:cs="Times New Roman"/>
        </w:rPr>
      </w:pPr>
    </w:p>
    <w:p w:rsidR="00310AF8" w:rsidRDefault="00310AF8" w:rsidP="00E549EB">
      <w:pPr>
        <w:jc w:val="both"/>
        <w:rPr>
          <w:rFonts w:ascii="Times New Roman" w:hAnsi="Times New Roman" w:cs="Times New Roman"/>
        </w:rPr>
      </w:pPr>
    </w:p>
    <w:p w:rsidR="00310AF8" w:rsidRDefault="00310AF8" w:rsidP="00E549EB">
      <w:pPr>
        <w:jc w:val="both"/>
        <w:rPr>
          <w:rFonts w:ascii="Times New Roman" w:hAnsi="Times New Roman" w:cs="Times New Roman"/>
        </w:rPr>
      </w:pPr>
    </w:p>
    <w:p w:rsidR="00310AF8" w:rsidRPr="004031B2" w:rsidRDefault="00310AF8" w:rsidP="00E549EB">
      <w:pPr>
        <w:jc w:val="both"/>
        <w:rPr>
          <w:rFonts w:ascii="Times New Roman" w:hAnsi="Times New Roman" w:cs="Times New Roman"/>
        </w:rPr>
      </w:pPr>
    </w:p>
    <w:p w:rsidR="00310AF8" w:rsidRPr="004031B2" w:rsidRDefault="00310AF8" w:rsidP="00E549EB">
      <w:pPr>
        <w:jc w:val="right"/>
        <w:rPr>
          <w:rFonts w:ascii="Times New Roman" w:hAnsi="Times New Roman" w:cs="Times New Roman"/>
        </w:rPr>
      </w:pPr>
      <w:r w:rsidRPr="004031B2">
        <w:rPr>
          <w:rFonts w:ascii="Times New Roman" w:hAnsi="Times New Roman" w:cs="Times New Roman"/>
        </w:rPr>
        <w:t>Приложение №1</w:t>
      </w:r>
    </w:p>
    <w:p w:rsidR="00310AF8" w:rsidRPr="004031B2" w:rsidRDefault="00310AF8" w:rsidP="00E549EB">
      <w:pPr>
        <w:jc w:val="right"/>
        <w:rPr>
          <w:rFonts w:ascii="Times New Roman" w:hAnsi="Times New Roman" w:cs="Times New Roman"/>
        </w:rPr>
      </w:pPr>
      <w:r w:rsidRPr="004031B2">
        <w:rPr>
          <w:rFonts w:ascii="Times New Roman" w:hAnsi="Times New Roman" w:cs="Times New Roman"/>
        </w:rPr>
        <w:t>К постановлению администрации</w:t>
      </w:r>
    </w:p>
    <w:p w:rsidR="00310AF8" w:rsidRPr="004031B2" w:rsidRDefault="00310AF8" w:rsidP="00E549EB">
      <w:pPr>
        <w:jc w:val="right"/>
        <w:rPr>
          <w:rFonts w:ascii="Times New Roman" w:hAnsi="Times New Roman" w:cs="Times New Roman"/>
        </w:rPr>
      </w:pPr>
      <w:r w:rsidRPr="004031B2">
        <w:rPr>
          <w:rFonts w:ascii="Times New Roman" w:hAnsi="Times New Roman" w:cs="Times New Roman"/>
        </w:rPr>
        <w:t>Мачинского сельсовета Тамалинского района</w:t>
      </w:r>
    </w:p>
    <w:p w:rsidR="00310AF8" w:rsidRPr="004031B2" w:rsidRDefault="00310AF8" w:rsidP="00E549EB">
      <w:pPr>
        <w:jc w:val="right"/>
        <w:rPr>
          <w:rFonts w:ascii="Times New Roman" w:hAnsi="Times New Roman" w:cs="Times New Roman"/>
        </w:rPr>
      </w:pPr>
      <w:r w:rsidRPr="004031B2">
        <w:rPr>
          <w:rFonts w:ascii="Times New Roman" w:hAnsi="Times New Roman" w:cs="Times New Roman"/>
        </w:rPr>
        <w:t>Пензенской области от</w:t>
      </w:r>
      <w:r>
        <w:rPr>
          <w:rFonts w:ascii="Times New Roman" w:hAnsi="Times New Roman" w:cs="Times New Roman"/>
        </w:rPr>
        <w:t xml:space="preserve"> 28.05.2019 г.</w:t>
      </w:r>
      <w:r w:rsidRPr="004031B2">
        <w:rPr>
          <w:rFonts w:ascii="Times New Roman" w:hAnsi="Times New Roman" w:cs="Times New Roman"/>
        </w:rPr>
        <w:t xml:space="preserve"> №</w:t>
      </w:r>
      <w:r>
        <w:rPr>
          <w:rFonts w:ascii="Times New Roman" w:hAnsi="Times New Roman" w:cs="Times New Roman"/>
        </w:rPr>
        <w:t>97-п</w:t>
      </w:r>
      <w:r w:rsidRPr="004031B2">
        <w:rPr>
          <w:rFonts w:ascii="Times New Roman" w:hAnsi="Times New Roman" w:cs="Times New Roman"/>
        </w:rPr>
        <w:t xml:space="preserve"> </w:t>
      </w:r>
    </w:p>
    <w:p w:rsidR="00310AF8" w:rsidRDefault="00310AF8" w:rsidP="00E549EB">
      <w:pPr>
        <w:jc w:val="right"/>
      </w:pPr>
    </w:p>
    <w:p w:rsidR="00310AF8" w:rsidRPr="00E549EB" w:rsidRDefault="00310AF8" w:rsidP="00E549EB">
      <w:pPr>
        <w:jc w:val="center"/>
        <w:rPr>
          <w:rFonts w:ascii="Times New Roman" w:hAnsi="Times New Roman" w:cs="Times New Roman"/>
        </w:rPr>
      </w:pPr>
      <w:r w:rsidRPr="00E549EB">
        <w:rPr>
          <w:rFonts w:ascii="Times New Roman" w:hAnsi="Times New Roman" w:cs="Times New Roman"/>
        </w:rPr>
        <w:t xml:space="preserve">СХЕМА ТЕПЛОСНАБЖЕНИЯ д. САННИКОВКА </w:t>
      </w:r>
    </w:p>
    <w:p w:rsidR="00310AF8" w:rsidRPr="00E549EB" w:rsidRDefault="00310AF8" w:rsidP="00E549EB">
      <w:pPr>
        <w:jc w:val="center"/>
        <w:rPr>
          <w:rFonts w:ascii="Times New Roman" w:hAnsi="Times New Roman" w:cs="Times New Roman"/>
        </w:rPr>
      </w:pPr>
      <w:r w:rsidRPr="00E549EB">
        <w:rPr>
          <w:rFonts w:ascii="Times New Roman" w:hAnsi="Times New Roman" w:cs="Times New Roman"/>
        </w:rPr>
        <w:t>ТАМАЛИНСКОГО РАЙОНА ПЕНЗЕНСКОЙ ОБЛАСТИ</w:t>
      </w:r>
    </w:p>
    <w:p w:rsidR="00310AF8" w:rsidRDefault="00310AF8" w:rsidP="00E549EB">
      <w:pPr>
        <w:jc w:val="center"/>
      </w:pPr>
    </w:p>
    <w:p w:rsidR="00310AF8" w:rsidRDefault="00310AF8" w:rsidP="00E549EB">
      <w:pPr>
        <w:jc w:val="center"/>
      </w:pPr>
      <w:r>
        <w:rPr>
          <w:noProof/>
        </w:rPr>
        <w:pict>
          <v:rect id="_x0000_s1028" style="position:absolute;left:0;text-align:left;margin-left:-9pt;margin-top:3.1pt;width:30pt;height:297pt;z-index:251668992">
            <v:textbox style="layout-flow:vertical;mso-layout-flow-alt:bottom-to-top;mso-next-textbox:#_x0000_s1028">
              <w:txbxContent>
                <w:p w:rsidR="00310AF8" w:rsidRPr="00E549EB" w:rsidRDefault="00310AF8" w:rsidP="00E549EB">
                  <w:pPr>
                    <w:jc w:val="center"/>
                    <w:rPr>
                      <w:rFonts w:ascii="Times New Roman" w:hAnsi="Times New Roman" w:cs="Times New Roman"/>
                      <w:sz w:val="28"/>
                      <w:szCs w:val="28"/>
                    </w:rPr>
                  </w:pPr>
                  <w:r w:rsidRPr="00E549EB">
                    <w:rPr>
                      <w:rFonts w:ascii="Times New Roman" w:hAnsi="Times New Roman" w:cs="Times New Roman"/>
                      <w:sz w:val="28"/>
                      <w:szCs w:val="28"/>
                    </w:rPr>
                    <w:t>Автодорога по ул. Центральная</w:t>
                  </w:r>
                </w:p>
              </w:txbxContent>
            </v:textbox>
          </v:rect>
        </w:pict>
      </w:r>
      <w:r>
        <w:rPr>
          <w:noProof/>
        </w:rPr>
        <w:pict>
          <v:rect id="_x0000_s1029" style="position:absolute;left:0;text-align:left;margin-left:423pt;margin-top:3.1pt;width:36pt;height:54pt;z-index:251646464" fillcolor="yellow"/>
        </w:pict>
      </w:r>
    </w:p>
    <w:p w:rsidR="00310AF8" w:rsidRDefault="00310AF8" w:rsidP="00E549EB">
      <w:pPr>
        <w:jc w:val="center"/>
      </w:pPr>
    </w:p>
    <w:p w:rsidR="00310AF8" w:rsidRDefault="00310AF8" w:rsidP="00E549EB">
      <w:pPr>
        <w:jc w:val="both"/>
      </w:pPr>
    </w:p>
    <w:p w:rsidR="00310AF8" w:rsidRDefault="00310AF8" w:rsidP="00E549EB">
      <w:pPr>
        <w:jc w:val="both"/>
      </w:pPr>
    </w:p>
    <w:p w:rsidR="00310AF8" w:rsidRDefault="00310AF8" w:rsidP="00E549EB">
      <w:pPr>
        <w:jc w:val="both"/>
      </w:pPr>
      <w:r>
        <w:rPr>
          <w:noProof/>
        </w:rPr>
        <w:pict>
          <v:line id="_x0000_s1030" style="position:absolute;left:0;text-align:left;z-index:251667968" from="441pt,7.2pt" to="441pt,52.2pt" strokeweight="2pt"/>
        </w:pict>
      </w:r>
      <w:r>
        <w:t xml:space="preserve">                                                                 </w:t>
      </w:r>
    </w:p>
    <w:p w:rsidR="00310AF8" w:rsidRDefault="00310AF8" w:rsidP="00E549EB">
      <w:pPr>
        <w:jc w:val="both"/>
      </w:pPr>
    </w:p>
    <w:p w:rsidR="00310AF8" w:rsidRDefault="00310AF8" w:rsidP="00E549EB">
      <w:pPr>
        <w:jc w:val="both"/>
      </w:pPr>
      <w:r>
        <w:rPr>
          <w:noProof/>
        </w:rPr>
        <w:pict>
          <v:rect id="_x0000_s1031" style="position:absolute;left:0;text-align:left;margin-left:189pt;margin-top:.6pt;width:135pt;height:48pt;z-index:251647488"/>
        </w:pict>
      </w:r>
    </w:p>
    <w:p w:rsidR="00310AF8" w:rsidRDefault="00310AF8" w:rsidP="00E549EB">
      <w:pPr>
        <w:jc w:val="both"/>
      </w:pPr>
      <w:r>
        <w:rPr>
          <w:noProof/>
        </w:rPr>
        <w:pict>
          <v:line id="_x0000_s1032" style="position:absolute;left:0;text-align:left;z-index:251655680" from="324pt,10.8pt" to="441pt,10.8pt" strokeweight="2pt"/>
        </w:pict>
      </w:r>
    </w:p>
    <w:p w:rsidR="00310AF8" w:rsidRDefault="00310AF8" w:rsidP="00E549EB">
      <w:pPr>
        <w:jc w:val="both"/>
      </w:pPr>
    </w:p>
    <w:p w:rsidR="00310AF8" w:rsidRDefault="00310AF8" w:rsidP="00E549EB">
      <w:pPr>
        <w:jc w:val="both"/>
      </w:pPr>
    </w:p>
    <w:p w:rsidR="00310AF8" w:rsidRDefault="00310AF8" w:rsidP="00E549EB">
      <w:pPr>
        <w:jc w:val="both"/>
      </w:pPr>
    </w:p>
    <w:p w:rsidR="00310AF8" w:rsidRDefault="00310AF8" w:rsidP="00E549EB">
      <w:pPr>
        <w:jc w:val="both"/>
      </w:pPr>
      <w:r>
        <w:rPr>
          <w:noProof/>
        </w:rPr>
        <w:pict>
          <v:rect id="_x0000_s1033" style="position:absolute;left:0;text-align:left;margin-left:135pt;margin-top:3.6pt;width:36pt;height:45pt;z-index:251648512" fillcolor="yellow"/>
        </w:pict>
      </w:r>
      <w:r>
        <w:t xml:space="preserve">                                                                                                                         </w:t>
      </w:r>
    </w:p>
    <w:p w:rsidR="00310AF8" w:rsidRDefault="00310AF8" w:rsidP="00E549EB">
      <w:pPr>
        <w:jc w:val="both"/>
      </w:pPr>
    </w:p>
    <w:p w:rsidR="00310AF8" w:rsidRDefault="00310AF8" w:rsidP="00E549EB">
      <w:pPr>
        <w:jc w:val="both"/>
      </w:pPr>
    </w:p>
    <w:p w:rsidR="00310AF8" w:rsidRDefault="00310AF8" w:rsidP="00E549EB">
      <w:pPr>
        <w:jc w:val="both"/>
      </w:pPr>
      <w:r>
        <w:rPr>
          <w:noProof/>
        </w:rPr>
        <w:pict>
          <v:line id="_x0000_s1034" style="position:absolute;left:0;text-align:left;z-index:251650560" from="2in,7.2pt" to="2in,34.2pt" strokeweight="2pt"/>
        </w:pict>
      </w:r>
    </w:p>
    <w:p w:rsidR="00310AF8" w:rsidRDefault="00310AF8" w:rsidP="00E549EB">
      <w:pPr>
        <w:jc w:val="both"/>
      </w:pPr>
    </w:p>
    <w:p w:rsidR="00310AF8" w:rsidRDefault="00310AF8" w:rsidP="00E549EB">
      <w:pPr>
        <w:jc w:val="both"/>
      </w:pPr>
      <w:r>
        <w:rPr>
          <w:noProof/>
        </w:rPr>
        <w:pict>
          <v:line id="_x0000_s1035" style="position:absolute;left:0;text-align:left;flip:x;z-index:251658752" from="135pt,6.65pt" to="136.55pt,59.5pt"/>
        </w:pict>
      </w:r>
      <w:r>
        <w:rPr>
          <w:noProof/>
        </w:rPr>
        <w:pict>
          <v:line id="_x0000_s1036" style="position:absolute;left:0;text-align:left;flip:x;z-index:251659776" from="153pt,6.65pt" to="154.55pt,59.5pt"/>
        </w:pict>
      </w:r>
      <w:r>
        <w:rPr>
          <w:noProof/>
        </w:rPr>
        <w:pict>
          <v:line id="_x0000_s1037" style="position:absolute;left:0;text-align:left;flip:x;z-index:251660800" from="171pt,6.65pt" to="172.55pt,59.5pt"/>
        </w:pict>
      </w:r>
      <w:r>
        <w:rPr>
          <w:noProof/>
        </w:rPr>
        <w:pict>
          <v:line id="_x0000_s1038" style="position:absolute;left:0;text-align:left;flip:x;z-index:251661824" from="189pt,6.65pt" to="190.55pt,59.5pt"/>
        </w:pict>
      </w:r>
      <w:r>
        <w:rPr>
          <w:noProof/>
        </w:rPr>
        <w:pict>
          <v:line id="_x0000_s1039" style="position:absolute;left:0;text-align:left;z-index:251662848" from="207pt,6.65pt" to="207pt,60.65pt"/>
        </w:pict>
      </w:r>
      <w:r>
        <w:rPr>
          <w:noProof/>
        </w:rPr>
        <w:pict>
          <v:line id="_x0000_s1040" style="position:absolute;left:0;text-align:left;flip:x;z-index:251663872" from="225pt,6.65pt" to="226.55pt,59.5pt"/>
        </w:pict>
      </w:r>
      <w:r>
        <w:rPr>
          <w:noProof/>
        </w:rPr>
        <w:pict>
          <v:line id="_x0000_s1041" style="position:absolute;left:0;text-align:left;flip:x;z-index:251664896" from="243pt,6.65pt" to="244.55pt,59.5pt"/>
        </w:pict>
      </w:r>
      <w:r>
        <w:rPr>
          <w:noProof/>
        </w:rPr>
        <w:pict>
          <v:line id="_x0000_s1042" style="position:absolute;left:0;text-align:left;flip:x;z-index:251657728" from="261pt,6.65pt" to="262.55pt,60.65pt"/>
        </w:pict>
      </w:r>
      <w:r>
        <w:rPr>
          <w:noProof/>
        </w:rPr>
        <w:pict>
          <v:line id="_x0000_s1043" style="position:absolute;left:0;text-align:left;z-index:251656704" from="279pt,6.65pt" to="279pt,60.65pt"/>
        </w:pict>
      </w:r>
      <w:r>
        <w:rPr>
          <w:noProof/>
        </w:rPr>
        <w:pict>
          <v:line id="_x0000_s1044" style="position:absolute;left:0;text-align:left;z-index:251670016" from="297pt,6.65pt" to="297pt,60.65pt"/>
        </w:pict>
      </w:r>
      <w:r>
        <w:rPr>
          <w:noProof/>
        </w:rPr>
        <w:pict>
          <v:rect id="_x0000_s1045" style="position:absolute;left:0;text-align:left;margin-left:117pt;margin-top:6.65pt;width:198pt;height:54pt;z-index:251649536">
            <v:textbox style="mso-next-textbox:#_x0000_s1045">
              <w:txbxContent>
                <w:p w:rsidR="00310AF8" w:rsidRDefault="00310AF8" w:rsidP="00E549EB"/>
              </w:txbxContent>
            </v:textbox>
          </v:rect>
        </w:pict>
      </w:r>
    </w:p>
    <w:p w:rsidR="00310AF8" w:rsidRDefault="00310AF8" w:rsidP="00E549EB">
      <w:pPr>
        <w:jc w:val="both"/>
      </w:pPr>
    </w:p>
    <w:p w:rsidR="00310AF8" w:rsidRDefault="00310AF8" w:rsidP="00E549EB">
      <w:pPr>
        <w:jc w:val="both"/>
      </w:pPr>
    </w:p>
    <w:p w:rsidR="00310AF8" w:rsidRDefault="00310AF8" w:rsidP="00E549EB">
      <w:pPr>
        <w:jc w:val="both"/>
      </w:pPr>
    </w:p>
    <w:p w:rsidR="00310AF8" w:rsidRDefault="00310AF8" w:rsidP="00E549EB">
      <w:pPr>
        <w:jc w:val="both"/>
      </w:pPr>
    </w:p>
    <w:p w:rsidR="00310AF8" w:rsidRDefault="00310AF8" w:rsidP="00E549EB">
      <w:pPr>
        <w:jc w:val="both"/>
      </w:pPr>
    </w:p>
    <w:p w:rsidR="00310AF8" w:rsidRDefault="00310AF8" w:rsidP="00E549EB">
      <w:pPr>
        <w:jc w:val="both"/>
      </w:pPr>
    </w:p>
    <w:tbl>
      <w:tblPr>
        <w:tblpPr w:leftFromText="180" w:rightFromText="180" w:vertAnchor="text" w:horzAnchor="margin" w:tblpY="86"/>
        <w:tblW w:w="10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12"/>
      </w:tblGrid>
      <w:tr w:rsidR="00310AF8" w:rsidTr="00290A4E">
        <w:trPr>
          <w:trHeight w:val="374"/>
        </w:trPr>
        <w:tc>
          <w:tcPr>
            <w:tcW w:w="10012" w:type="dxa"/>
          </w:tcPr>
          <w:p w:rsidR="00310AF8" w:rsidRPr="00E549EB" w:rsidRDefault="00310AF8" w:rsidP="00290A4E">
            <w:pPr>
              <w:jc w:val="center"/>
              <w:rPr>
                <w:rFonts w:ascii="Times New Roman" w:hAnsi="Times New Roman" w:cs="Times New Roman"/>
                <w:sz w:val="28"/>
                <w:szCs w:val="28"/>
              </w:rPr>
            </w:pPr>
            <w:r w:rsidRPr="00E549EB">
              <w:rPr>
                <w:rFonts w:ascii="Times New Roman" w:hAnsi="Times New Roman" w:cs="Times New Roman"/>
                <w:sz w:val="28"/>
                <w:szCs w:val="28"/>
              </w:rPr>
              <w:t>Автодорога р.л. Тамала – с. Григорьевка</w:t>
            </w:r>
          </w:p>
        </w:tc>
      </w:tr>
    </w:tbl>
    <w:p w:rsidR="00310AF8" w:rsidRDefault="00310AF8" w:rsidP="00E549EB">
      <w:pPr>
        <w:jc w:val="both"/>
      </w:pPr>
    </w:p>
    <w:p w:rsidR="00310AF8" w:rsidRPr="00E549EB" w:rsidRDefault="00310AF8" w:rsidP="00E549EB">
      <w:pPr>
        <w:jc w:val="both"/>
        <w:rPr>
          <w:rFonts w:ascii="Times New Roman" w:hAnsi="Times New Roman" w:cs="Times New Roman"/>
          <w:sz w:val="28"/>
          <w:szCs w:val="28"/>
        </w:rPr>
      </w:pPr>
      <w:r>
        <w:rPr>
          <w:sz w:val="36"/>
          <w:szCs w:val="36"/>
        </w:rPr>
        <w:t xml:space="preserve">    </w:t>
      </w:r>
      <w:r w:rsidRPr="00E549EB">
        <w:rPr>
          <w:rFonts w:ascii="Times New Roman" w:hAnsi="Times New Roman" w:cs="Times New Roman"/>
          <w:sz w:val="28"/>
          <w:szCs w:val="28"/>
        </w:rPr>
        <w:t>Условные обозначения</w:t>
      </w:r>
    </w:p>
    <w:p w:rsidR="00310AF8" w:rsidRDefault="00310AF8" w:rsidP="00E549EB">
      <w:pPr>
        <w:jc w:val="both"/>
        <w:rPr>
          <w:sz w:val="28"/>
          <w:szCs w:val="28"/>
        </w:rPr>
      </w:pPr>
      <w:r>
        <w:rPr>
          <w:sz w:val="28"/>
          <w:szCs w:val="28"/>
        </w:rPr>
        <w:t xml:space="preserve">          </w:t>
      </w:r>
    </w:p>
    <w:p w:rsidR="00310AF8" w:rsidRDefault="00310AF8" w:rsidP="00E549EB">
      <w:pPr>
        <w:jc w:val="both"/>
        <w:rPr>
          <w:sz w:val="28"/>
          <w:szCs w:val="28"/>
        </w:rPr>
      </w:pPr>
      <w:r>
        <w:rPr>
          <w:noProof/>
        </w:rPr>
        <w:pict>
          <v:rect id="_x0000_s1046" style="position:absolute;left:0;text-align:left;margin-left:36pt;margin-top:11.85pt;width:27pt;height:27pt;z-index:251651584" fillcolor="yellow"/>
        </w:pict>
      </w:r>
    </w:p>
    <w:p w:rsidR="00310AF8" w:rsidRDefault="00310AF8" w:rsidP="00E549EB">
      <w:pPr>
        <w:jc w:val="both"/>
        <w:rPr>
          <w:sz w:val="28"/>
          <w:szCs w:val="28"/>
        </w:rPr>
      </w:pPr>
      <w:r>
        <w:rPr>
          <w:sz w:val="28"/>
          <w:szCs w:val="28"/>
        </w:rPr>
        <w:t xml:space="preserve">                        - </w:t>
      </w:r>
      <w:r w:rsidRPr="00E549EB">
        <w:rPr>
          <w:rFonts w:ascii="Times New Roman" w:hAnsi="Times New Roman" w:cs="Times New Roman"/>
          <w:sz w:val="28"/>
          <w:szCs w:val="28"/>
        </w:rPr>
        <w:t>котельные</w:t>
      </w:r>
    </w:p>
    <w:p w:rsidR="00310AF8" w:rsidRDefault="00310AF8" w:rsidP="00E549EB">
      <w:pPr>
        <w:jc w:val="both"/>
        <w:rPr>
          <w:sz w:val="28"/>
          <w:szCs w:val="28"/>
        </w:rPr>
      </w:pPr>
    </w:p>
    <w:p w:rsidR="00310AF8" w:rsidRDefault="00310AF8" w:rsidP="00E549EB">
      <w:pPr>
        <w:jc w:val="both"/>
        <w:rPr>
          <w:sz w:val="28"/>
          <w:szCs w:val="28"/>
        </w:rPr>
      </w:pPr>
      <w:r>
        <w:rPr>
          <w:noProof/>
        </w:rPr>
        <w:pict>
          <v:rect id="_x0000_s1047" style="position:absolute;left:0;text-align:left;margin-left:36pt;margin-top:8.55pt;width:27pt;height:27pt;z-index:251652608"/>
        </w:pict>
      </w:r>
      <w:r>
        <w:rPr>
          <w:sz w:val="28"/>
          <w:szCs w:val="28"/>
        </w:rPr>
        <w:t xml:space="preserve">      </w:t>
      </w:r>
    </w:p>
    <w:p w:rsidR="00310AF8" w:rsidRDefault="00310AF8" w:rsidP="00E549EB">
      <w:pPr>
        <w:jc w:val="both"/>
        <w:rPr>
          <w:sz w:val="28"/>
          <w:szCs w:val="28"/>
        </w:rPr>
      </w:pPr>
      <w:r>
        <w:rPr>
          <w:sz w:val="28"/>
          <w:szCs w:val="28"/>
        </w:rPr>
        <w:t xml:space="preserve">                        - </w:t>
      </w:r>
      <w:r w:rsidRPr="00E549EB">
        <w:rPr>
          <w:rFonts w:ascii="Times New Roman" w:hAnsi="Times New Roman" w:cs="Times New Roman"/>
          <w:sz w:val="28"/>
          <w:szCs w:val="28"/>
        </w:rPr>
        <w:t xml:space="preserve">школа </w:t>
      </w:r>
      <w:r>
        <w:rPr>
          <w:sz w:val="28"/>
          <w:szCs w:val="28"/>
        </w:rPr>
        <w:t xml:space="preserve"> </w:t>
      </w:r>
    </w:p>
    <w:p w:rsidR="00310AF8" w:rsidRDefault="00310AF8" w:rsidP="00E549EB">
      <w:pPr>
        <w:jc w:val="both"/>
        <w:rPr>
          <w:sz w:val="28"/>
          <w:szCs w:val="28"/>
        </w:rPr>
      </w:pPr>
      <w:r>
        <w:rPr>
          <w:noProof/>
        </w:rPr>
        <w:pict>
          <v:line id="_x0000_s1048" style="position:absolute;left:0;text-align:left;z-index:251665920" from="45pt,12.35pt" to="45pt,39.35pt"/>
        </w:pict>
      </w:r>
      <w:r>
        <w:rPr>
          <w:noProof/>
        </w:rPr>
        <w:pict>
          <v:line id="_x0000_s1049" style="position:absolute;left:0;text-align:left;z-index:251666944" from="54pt,12.35pt" to="54pt,39.35pt"/>
        </w:pict>
      </w:r>
      <w:r>
        <w:rPr>
          <w:noProof/>
        </w:rPr>
        <w:pict>
          <v:rect id="_x0000_s1050" style="position:absolute;left:0;text-align:left;margin-left:36pt;margin-top:12.35pt;width:27pt;height:27pt;z-index:251653632"/>
        </w:pict>
      </w:r>
    </w:p>
    <w:p w:rsidR="00310AF8" w:rsidRDefault="00310AF8" w:rsidP="00E549EB">
      <w:pPr>
        <w:jc w:val="both"/>
        <w:rPr>
          <w:sz w:val="28"/>
          <w:szCs w:val="28"/>
        </w:rPr>
      </w:pPr>
      <w:r>
        <w:rPr>
          <w:sz w:val="28"/>
          <w:szCs w:val="28"/>
        </w:rPr>
        <w:t xml:space="preserve">                          - </w:t>
      </w:r>
      <w:r w:rsidRPr="00E549EB">
        <w:rPr>
          <w:rFonts w:ascii="Times New Roman" w:hAnsi="Times New Roman" w:cs="Times New Roman"/>
          <w:sz w:val="28"/>
          <w:szCs w:val="28"/>
        </w:rPr>
        <w:t xml:space="preserve">БДЦ   </w:t>
      </w:r>
    </w:p>
    <w:p w:rsidR="00310AF8" w:rsidRDefault="00310AF8" w:rsidP="00E549EB">
      <w:pPr>
        <w:jc w:val="both"/>
        <w:rPr>
          <w:sz w:val="28"/>
          <w:szCs w:val="28"/>
        </w:rPr>
      </w:pPr>
    </w:p>
    <w:p w:rsidR="00310AF8" w:rsidRPr="00E549EB" w:rsidRDefault="00310AF8" w:rsidP="00E549EB">
      <w:pPr>
        <w:jc w:val="both"/>
        <w:rPr>
          <w:rFonts w:ascii="Times New Roman" w:hAnsi="Times New Roman" w:cs="Times New Roman"/>
          <w:sz w:val="28"/>
          <w:szCs w:val="28"/>
        </w:rPr>
      </w:pPr>
      <w:r>
        <w:rPr>
          <w:sz w:val="28"/>
          <w:szCs w:val="28"/>
        </w:rPr>
        <w:t xml:space="preserve">            </w:t>
      </w:r>
      <w:r w:rsidRPr="00E549EB">
        <w:rPr>
          <w:rFonts w:ascii="Times New Roman" w:hAnsi="Times New Roman" w:cs="Times New Roman"/>
          <w:sz w:val="28"/>
          <w:szCs w:val="28"/>
        </w:rPr>
        <w:t>Вид прокладки</w:t>
      </w:r>
    </w:p>
    <w:p w:rsidR="00310AF8" w:rsidRPr="00E549EB" w:rsidRDefault="00310AF8" w:rsidP="00E549EB">
      <w:pPr>
        <w:jc w:val="both"/>
        <w:rPr>
          <w:rFonts w:ascii="Times New Roman" w:hAnsi="Times New Roman" w:cs="Times New Roman"/>
          <w:sz w:val="28"/>
          <w:szCs w:val="28"/>
        </w:rPr>
      </w:pPr>
      <w:r w:rsidRPr="00E549EB">
        <w:rPr>
          <w:rFonts w:ascii="Times New Roman" w:hAnsi="Times New Roman" w:cs="Times New Roman"/>
          <w:sz w:val="28"/>
          <w:szCs w:val="28"/>
        </w:rPr>
        <w:t xml:space="preserve">      </w:t>
      </w:r>
    </w:p>
    <w:p w:rsidR="00310AF8" w:rsidRPr="00E549EB" w:rsidRDefault="00310AF8" w:rsidP="00E549EB">
      <w:pPr>
        <w:jc w:val="both"/>
        <w:rPr>
          <w:rFonts w:ascii="Times New Roman" w:hAnsi="Times New Roman" w:cs="Times New Roman"/>
          <w:sz w:val="28"/>
          <w:szCs w:val="28"/>
        </w:rPr>
      </w:pPr>
      <w:r>
        <w:rPr>
          <w:noProof/>
        </w:rPr>
        <w:pict>
          <v:line id="_x0000_s1051" style="position:absolute;left:0;text-align:left;z-index:251654656" from="45pt,3.85pt" to="63pt,3.85pt" strokeweight="2pt"/>
        </w:pict>
      </w:r>
      <w:r w:rsidRPr="00E549EB">
        <w:rPr>
          <w:rFonts w:ascii="Times New Roman" w:hAnsi="Times New Roman" w:cs="Times New Roman"/>
          <w:sz w:val="28"/>
          <w:szCs w:val="28"/>
        </w:rPr>
        <w:t xml:space="preserve">                      - воздушная</w:t>
      </w:r>
    </w:p>
    <w:p w:rsidR="00310AF8" w:rsidRPr="004031B2" w:rsidRDefault="00310AF8" w:rsidP="00E549EB">
      <w:pPr>
        <w:jc w:val="both"/>
        <w:rPr>
          <w:i/>
        </w:rPr>
        <w:sectPr w:rsidR="00310AF8" w:rsidRPr="004031B2" w:rsidSect="004031B2">
          <w:footerReference w:type="even" r:id="rId8"/>
          <w:pgSz w:w="11900" w:h="16840"/>
          <w:pgMar w:top="731" w:right="526" w:bottom="857" w:left="1428" w:header="0" w:footer="3" w:gutter="0"/>
          <w:cols w:space="720"/>
          <w:noEndnote/>
          <w:titlePg/>
          <w:docGrid w:linePitch="360"/>
        </w:sectPr>
      </w:pPr>
      <w:r>
        <w:t xml:space="preserve">         </w:t>
      </w:r>
    </w:p>
    <w:p w:rsidR="00310AF8" w:rsidRPr="00FF46BC" w:rsidRDefault="00310AF8" w:rsidP="004031B2"/>
    <w:sectPr w:rsidR="00310AF8" w:rsidRPr="00FF46BC" w:rsidSect="004031B2">
      <w:footerReference w:type="even" r:id="rId9"/>
      <w:footerReference w:type="default" r:id="rId10"/>
      <w:footerReference w:type="first" r:id="rId11"/>
      <w:pgSz w:w="11906" w:h="16838"/>
      <w:pgMar w:top="1134" w:right="170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0AF8" w:rsidRDefault="00310AF8">
      <w:r>
        <w:separator/>
      </w:r>
    </w:p>
  </w:endnote>
  <w:endnote w:type="continuationSeparator" w:id="0">
    <w:p w:rsidR="00310AF8" w:rsidRDefault="00310A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61002BDF"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AF8" w:rsidRDefault="00310AF8">
    <w:pPr>
      <w:rPr>
        <w:rFonts w:cs="Times New Roman"/>
        <w:color w:val="auto"/>
        <w:sz w:val="2"/>
        <w:szCs w:val="2"/>
      </w:rPr>
    </w:pPr>
    <w:r>
      <w:rPr>
        <w:noProof/>
      </w:rPr>
      <w:pict>
        <v:shapetype id="_x0000_t202" coordsize="21600,21600" o:spt="202" path="m,l,21600r21600,l21600,xe">
          <v:stroke joinstyle="miter"/>
          <v:path gradientshapeok="t" o:connecttype="rect"/>
        </v:shapetype>
        <v:shape id="_x0000_s2049" type="#_x0000_t202" style="position:absolute;margin-left:551.05pt;margin-top:796.2pt;width:15.05pt;height:13.8pt;z-index:-251656192;mso-wrap-style:none;mso-wrap-distance-left:5pt;mso-wrap-distance-right:5pt;mso-position-horizontal-relative:page;mso-position-vertical-relative:page" filled="f" stroked="f">
          <v:textbox style="mso-next-textbox:#_x0000_s2049;mso-fit-shape-to-text:t" inset="0,0,0,0">
            <w:txbxContent>
              <w:p w:rsidR="00310AF8" w:rsidRDefault="00310AF8">
                <w:r>
                  <w:rPr>
                    <w:b/>
                    <w:bCs/>
                  </w:rPr>
                  <w:t>31</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AF8" w:rsidRDefault="00310AF8">
    <w:pPr>
      <w:rPr>
        <w:rFonts w:cs="Times New Roman"/>
        <w:color w:val="auto"/>
        <w:sz w:val="2"/>
        <w:szCs w:val="2"/>
      </w:rPr>
    </w:pPr>
    <w:r>
      <w:rPr>
        <w:noProof/>
      </w:rPr>
      <w:pict>
        <v:shapetype id="_x0000_t202" coordsize="21600,21600" o:spt="202" path="m,l,21600r21600,l21600,xe">
          <v:stroke joinstyle="miter"/>
          <v:path gradientshapeok="t" o:connecttype="rect"/>
        </v:shapetype>
        <v:shape id="_x0000_s2050" type="#_x0000_t202" style="position:absolute;margin-left:787.45pt;margin-top:550pt;width:12.05pt;height:13.8pt;z-index:-251654144;mso-wrap-style:none;mso-wrap-distance-left:5pt;mso-wrap-distance-right:5pt;mso-position-horizontal-relative:page;mso-position-vertical-relative:page" filled="f" stroked="f">
          <v:textbox style="mso-fit-shape-to-text:t" inset="0,0,0,0">
            <w:txbxContent>
              <w:p w:rsidR="00310AF8" w:rsidRDefault="00310AF8">
                <w:r>
                  <w:rPr>
                    <w:b/>
                    <w:bCs/>
                  </w:rPr>
                  <w:t>32</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AF8" w:rsidRDefault="00310AF8">
    <w:pPr>
      <w:rPr>
        <w:rFonts w:cs="Times New Roman"/>
        <w:color w:val="auto"/>
        <w:sz w:val="2"/>
        <w:szCs w:val="2"/>
      </w:rPr>
    </w:pPr>
    <w:r>
      <w:rPr>
        <w:noProof/>
      </w:rPr>
      <w:pict>
        <v:shapetype id="_x0000_t202" coordsize="21600,21600" o:spt="202" path="m,l,21600r21600,l21600,xe">
          <v:stroke joinstyle="miter"/>
          <v:path gradientshapeok="t" o:connecttype="rect"/>
        </v:shapetype>
        <v:shape id="_x0000_s2051" type="#_x0000_t202" style="position:absolute;margin-left:787.45pt;margin-top:550pt;width:12.05pt;height:13.8pt;z-index:-251652096;mso-wrap-style:none;mso-wrap-distance-left:5pt;mso-wrap-distance-right:5pt;mso-position-horizontal-relative:page;mso-position-vertical-relative:page" filled="f" stroked="f">
          <v:textbox style="mso-fit-shape-to-text:t" inset="0,0,0,0">
            <w:txbxContent>
              <w:p w:rsidR="00310AF8" w:rsidRDefault="00310AF8">
                <w:r>
                  <w:rPr>
                    <w:b/>
                    <w:bCs/>
                  </w:rPr>
                  <w:t>32</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AF8" w:rsidRDefault="00310AF8">
    <w:pPr>
      <w:rPr>
        <w:rFonts w:cs="Times New Roman"/>
        <w:color w:val="auto"/>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0AF8" w:rsidRDefault="00310AF8">
      <w:r>
        <w:separator/>
      </w:r>
    </w:p>
  </w:footnote>
  <w:footnote w:type="continuationSeparator" w:id="0">
    <w:p w:rsidR="00310AF8" w:rsidRDefault="00310A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2">
    <w:nsid w:val="00000005"/>
    <w:multiLevelType w:val="multilevel"/>
    <w:tmpl w:val="813085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18"/>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8"/>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8"/>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8"/>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8"/>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8"/>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8"/>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8"/>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8"/>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5">
    <w:nsid w:val="0000000B"/>
    <w:multiLevelType w:val="multilevel"/>
    <w:tmpl w:val="0000000A"/>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6">
    <w:nsid w:val="0000000D"/>
    <w:multiLevelType w:val="multilevel"/>
    <w:tmpl w:val="0000000C"/>
    <w:lvl w:ilvl="0">
      <w:start w:val="4"/>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4"/>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4"/>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4"/>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4"/>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4"/>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4"/>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4"/>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4"/>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4"/>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0000019"/>
    <w:multiLevelType w:val="multilevel"/>
    <w:tmpl w:val="00000018"/>
    <w:lvl w:ilvl="0">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10"/>
      <w:numFmt w:val="decimal"/>
      <w:lvlText w:val="27.0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3">
    <w:nsid w:val="0000001B"/>
    <w:multiLevelType w:val="multilevel"/>
    <w:tmpl w:val="0000001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4">
    <w:nsid w:val="0000001D"/>
    <w:multiLevelType w:val="multilevel"/>
    <w:tmpl w:val="0000001C"/>
    <w:lvl w:ilvl="0">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5">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6">
    <w:nsid w:val="00000021"/>
    <w:multiLevelType w:val="multilevel"/>
    <w:tmpl w:val="0000002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7">
    <w:nsid w:val="00000023"/>
    <w:multiLevelType w:val="multilevel"/>
    <w:tmpl w:val="00000022"/>
    <w:lvl w:ilvl="0">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0"/>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8">
    <w:nsid w:val="00000025"/>
    <w:multiLevelType w:val="multilevel"/>
    <w:tmpl w:val="00000024"/>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9">
    <w:nsid w:val="137942CA"/>
    <w:multiLevelType w:val="multilevel"/>
    <w:tmpl w:val="17624E66"/>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29D1028C"/>
    <w:multiLevelType w:val="multilevel"/>
    <w:tmpl w:val="AEF8EC36"/>
    <w:lvl w:ilvl="0">
      <w:start w:val="2"/>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2A2E52A5"/>
    <w:multiLevelType w:val="multilevel"/>
    <w:tmpl w:val="8FFC60FA"/>
    <w:lvl w:ilvl="0">
      <w:start w:val="2"/>
      <w:numFmt w:val="decimal"/>
      <w:lvlText w:val="%1."/>
      <w:lvlJc w:val="left"/>
      <w:pPr>
        <w:ind w:left="360" w:hanging="360"/>
      </w:pPr>
      <w:rPr>
        <w:rFonts w:cs="Times New Roman" w:hint="default"/>
        <w:color w:val="000000"/>
      </w:rPr>
    </w:lvl>
    <w:lvl w:ilvl="1">
      <w:start w:val="3"/>
      <w:numFmt w:val="decimal"/>
      <w:lvlText w:val="%1.%2."/>
      <w:lvlJc w:val="left"/>
      <w:pPr>
        <w:ind w:left="720" w:hanging="360"/>
      </w:pPr>
      <w:rPr>
        <w:rFonts w:cs="Times New Roman" w:hint="default"/>
        <w:color w:val="000000"/>
      </w:rPr>
    </w:lvl>
    <w:lvl w:ilvl="2">
      <w:start w:val="1"/>
      <w:numFmt w:val="decimal"/>
      <w:lvlText w:val="%1.%2.%3."/>
      <w:lvlJc w:val="left"/>
      <w:pPr>
        <w:ind w:left="1440" w:hanging="720"/>
      </w:pPr>
      <w:rPr>
        <w:rFonts w:cs="Times New Roman" w:hint="default"/>
        <w:color w:val="000000"/>
      </w:rPr>
    </w:lvl>
    <w:lvl w:ilvl="3">
      <w:start w:val="1"/>
      <w:numFmt w:val="decimal"/>
      <w:lvlText w:val="%1.%2.%3.%4."/>
      <w:lvlJc w:val="left"/>
      <w:pPr>
        <w:ind w:left="1800" w:hanging="720"/>
      </w:pPr>
      <w:rPr>
        <w:rFonts w:cs="Times New Roman" w:hint="default"/>
        <w:color w:val="000000"/>
      </w:rPr>
    </w:lvl>
    <w:lvl w:ilvl="4">
      <w:start w:val="1"/>
      <w:numFmt w:val="decimal"/>
      <w:lvlText w:val="%1.%2.%3.%4.%5."/>
      <w:lvlJc w:val="left"/>
      <w:pPr>
        <w:ind w:left="2520" w:hanging="1080"/>
      </w:pPr>
      <w:rPr>
        <w:rFonts w:cs="Times New Roman" w:hint="default"/>
        <w:color w:val="000000"/>
      </w:rPr>
    </w:lvl>
    <w:lvl w:ilvl="5">
      <w:start w:val="1"/>
      <w:numFmt w:val="decimal"/>
      <w:lvlText w:val="%1.%2.%3.%4.%5.%6."/>
      <w:lvlJc w:val="left"/>
      <w:pPr>
        <w:ind w:left="2880" w:hanging="1080"/>
      </w:pPr>
      <w:rPr>
        <w:rFonts w:cs="Times New Roman" w:hint="default"/>
        <w:color w:val="000000"/>
      </w:rPr>
    </w:lvl>
    <w:lvl w:ilvl="6">
      <w:start w:val="1"/>
      <w:numFmt w:val="decimal"/>
      <w:lvlText w:val="%1.%2.%3.%4.%5.%6.%7."/>
      <w:lvlJc w:val="left"/>
      <w:pPr>
        <w:ind w:left="3600" w:hanging="1440"/>
      </w:pPr>
      <w:rPr>
        <w:rFonts w:cs="Times New Roman" w:hint="default"/>
        <w:color w:val="000000"/>
      </w:rPr>
    </w:lvl>
    <w:lvl w:ilvl="7">
      <w:start w:val="1"/>
      <w:numFmt w:val="decimal"/>
      <w:lvlText w:val="%1.%2.%3.%4.%5.%6.%7.%8."/>
      <w:lvlJc w:val="left"/>
      <w:pPr>
        <w:ind w:left="3960" w:hanging="1440"/>
      </w:pPr>
      <w:rPr>
        <w:rFonts w:cs="Times New Roman" w:hint="default"/>
        <w:color w:val="000000"/>
      </w:rPr>
    </w:lvl>
    <w:lvl w:ilvl="8">
      <w:start w:val="1"/>
      <w:numFmt w:val="decimal"/>
      <w:lvlText w:val="%1.%2.%3.%4.%5.%6.%7.%8.%9."/>
      <w:lvlJc w:val="left"/>
      <w:pPr>
        <w:ind w:left="4680" w:hanging="1800"/>
      </w:pPr>
      <w:rPr>
        <w:rFonts w:cs="Times New Roman" w:hint="default"/>
        <w:color w:val="000000"/>
      </w:rPr>
    </w:lvl>
  </w:abstractNum>
  <w:abstractNum w:abstractNumId="22">
    <w:nsid w:val="31787860"/>
    <w:multiLevelType w:val="multilevel"/>
    <w:tmpl w:val="9CB42F44"/>
    <w:lvl w:ilvl="0">
      <w:start w:val="5"/>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43876096"/>
    <w:multiLevelType w:val="hybridMultilevel"/>
    <w:tmpl w:val="5F28FF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C851E4C"/>
    <w:multiLevelType w:val="multilevel"/>
    <w:tmpl w:val="00000004"/>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5">
    <w:nsid w:val="66EB2435"/>
    <w:multiLevelType w:val="hybridMultilevel"/>
    <w:tmpl w:val="58620E22"/>
    <w:lvl w:ilvl="0" w:tplc="C214EC9C">
      <w:numFmt w:val="bullet"/>
      <w:suff w:val="space"/>
      <w:lvlText w:val="-"/>
      <w:lvlJc w:val="left"/>
      <w:pPr>
        <w:ind w:left="720" w:hanging="360"/>
      </w:pPr>
      <w:rPr>
        <w:rFonts w:ascii="Times New Roman" w:hAnsi="Times New Roman" w:hint="default"/>
        <w:b w:val="0"/>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FA96576"/>
    <w:multiLevelType w:val="multilevel"/>
    <w:tmpl w:val="32D0B6FA"/>
    <w:lvl w:ilvl="0">
      <w:start w:val="2"/>
      <w:numFmt w:val="decimal"/>
      <w:lvlText w:val="%1."/>
      <w:lvlJc w:val="left"/>
      <w:pPr>
        <w:ind w:left="360" w:hanging="360"/>
      </w:pPr>
      <w:rPr>
        <w:rFonts w:cs="Times New Roman" w:hint="default"/>
        <w:color w:val="000000"/>
      </w:rPr>
    </w:lvl>
    <w:lvl w:ilvl="1">
      <w:start w:val="3"/>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num w:numId="1">
    <w:abstractNumId w:val="0"/>
  </w:num>
  <w:num w:numId="2">
    <w:abstractNumId w:val="1"/>
  </w:num>
  <w:num w:numId="3">
    <w:abstractNumId w:val="2"/>
  </w:num>
  <w:num w:numId="4">
    <w:abstractNumId w:val="24"/>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3"/>
  </w:num>
  <w:num w:numId="16">
    <w:abstractNumId w:val="14"/>
  </w:num>
  <w:num w:numId="17">
    <w:abstractNumId w:val="15"/>
  </w:num>
  <w:num w:numId="18">
    <w:abstractNumId w:val="16"/>
  </w:num>
  <w:num w:numId="19">
    <w:abstractNumId w:val="17"/>
  </w:num>
  <w:num w:numId="20">
    <w:abstractNumId w:val="18"/>
  </w:num>
  <w:num w:numId="21">
    <w:abstractNumId w:val="23"/>
  </w:num>
  <w:num w:numId="22">
    <w:abstractNumId w:val="20"/>
  </w:num>
  <w:num w:numId="23">
    <w:abstractNumId w:val="21"/>
  </w:num>
  <w:num w:numId="24">
    <w:abstractNumId w:val="26"/>
  </w:num>
  <w:num w:numId="25">
    <w:abstractNumId w:val="22"/>
  </w:num>
  <w:num w:numId="26">
    <w:abstractNumId w:val="19"/>
  </w:num>
  <w:num w:numId="27">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43D6"/>
    <w:rsid w:val="000072FF"/>
    <w:rsid w:val="00015CB2"/>
    <w:rsid w:val="00040F42"/>
    <w:rsid w:val="00047C64"/>
    <w:rsid w:val="000505BA"/>
    <w:rsid w:val="000614D7"/>
    <w:rsid w:val="00066601"/>
    <w:rsid w:val="00071F80"/>
    <w:rsid w:val="0008046E"/>
    <w:rsid w:val="00083815"/>
    <w:rsid w:val="00084FB3"/>
    <w:rsid w:val="00086565"/>
    <w:rsid w:val="000B2F99"/>
    <w:rsid w:val="000B4EA7"/>
    <w:rsid w:val="000C33BC"/>
    <w:rsid w:val="0012458D"/>
    <w:rsid w:val="001542CC"/>
    <w:rsid w:val="00183391"/>
    <w:rsid w:val="00191456"/>
    <w:rsid w:val="001A58AB"/>
    <w:rsid w:val="001B0620"/>
    <w:rsid w:val="001B3A45"/>
    <w:rsid w:val="001C0383"/>
    <w:rsid w:val="001D522F"/>
    <w:rsid w:val="00204EA7"/>
    <w:rsid w:val="002059AE"/>
    <w:rsid w:val="0020608C"/>
    <w:rsid w:val="00210DDB"/>
    <w:rsid w:val="0021309D"/>
    <w:rsid w:val="00237ED9"/>
    <w:rsid w:val="00290A4E"/>
    <w:rsid w:val="00297E27"/>
    <w:rsid w:val="002A2D06"/>
    <w:rsid w:val="002B1DA0"/>
    <w:rsid w:val="002B6004"/>
    <w:rsid w:val="002C4A11"/>
    <w:rsid w:val="002D0B27"/>
    <w:rsid w:val="002E7D47"/>
    <w:rsid w:val="00307097"/>
    <w:rsid w:val="0030784E"/>
    <w:rsid w:val="00310AF8"/>
    <w:rsid w:val="00312BAA"/>
    <w:rsid w:val="00315AAC"/>
    <w:rsid w:val="00331FEF"/>
    <w:rsid w:val="00334E79"/>
    <w:rsid w:val="003430D9"/>
    <w:rsid w:val="003651E5"/>
    <w:rsid w:val="0038102C"/>
    <w:rsid w:val="003A4887"/>
    <w:rsid w:val="003B5B58"/>
    <w:rsid w:val="003B75E9"/>
    <w:rsid w:val="003B7D0C"/>
    <w:rsid w:val="003C1C7E"/>
    <w:rsid w:val="003E2386"/>
    <w:rsid w:val="004031B2"/>
    <w:rsid w:val="00423B4E"/>
    <w:rsid w:val="004259A1"/>
    <w:rsid w:val="0045721D"/>
    <w:rsid w:val="00476000"/>
    <w:rsid w:val="00485EB9"/>
    <w:rsid w:val="004E5C93"/>
    <w:rsid w:val="004F1BC3"/>
    <w:rsid w:val="00515CAE"/>
    <w:rsid w:val="0052073E"/>
    <w:rsid w:val="0052300F"/>
    <w:rsid w:val="00573FA1"/>
    <w:rsid w:val="00597270"/>
    <w:rsid w:val="005A5D09"/>
    <w:rsid w:val="005C3E5F"/>
    <w:rsid w:val="005D64E6"/>
    <w:rsid w:val="005E4334"/>
    <w:rsid w:val="00600A24"/>
    <w:rsid w:val="006054CF"/>
    <w:rsid w:val="00624818"/>
    <w:rsid w:val="0062753C"/>
    <w:rsid w:val="00651F68"/>
    <w:rsid w:val="006677B3"/>
    <w:rsid w:val="00670648"/>
    <w:rsid w:val="006904C5"/>
    <w:rsid w:val="00692DAD"/>
    <w:rsid w:val="00695B92"/>
    <w:rsid w:val="006A437C"/>
    <w:rsid w:val="006D3E4D"/>
    <w:rsid w:val="006D4833"/>
    <w:rsid w:val="006D5C01"/>
    <w:rsid w:val="006E1BC8"/>
    <w:rsid w:val="006E3C43"/>
    <w:rsid w:val="006F6F57"/>
    <w:rsid w:val="007028CF"/>
    <w:rsid w:val="00742341"/>
    <w:rsid w:val="00744296"/>
    <w:rsid w:val="00774A02"/>
    <w:rsid w:val="007777DB"/>
    <w:rsid w:val="00785B0C"/>
    <w:rsid w:val="007966E1"/>
    <w:rsid w:val="007970D0"/>
    <w:rsid w:val="007A4853"/>
    <w:rsid w:val="007B1EBA"/>
    <w:rsid w:val="007B2AF0"/>
    <w:rsid w:val="007B3FAD"/>
    <w:rsid w:val="007C00E9"/>
    <w:rsid w:val="007C23D3"/>
    <w:rsid w:val="007E0AC3"/>
    <w:rsid w:val="007E7C11"/>
    <w:rsid w:val="007F77D7"/>
    <w:rsid w:val="008246B4"/>
    <w:rsid w:val="008606C4"/>
    <w:rsid w:val="00881164"/>
    <w:rsid w:val="00892395"/>
    <w:rsid w:val="008A594A"/>
    <w:rsid w:val="008C3FF4"/>
    <w:rsid w:val="008D4A93"/>
    <w:rsid w:val="008D75F5"/>
    <w:rsid w:val="008D78F3"/>
    <w:rsid w:val="008D797E"/>
    <w:rsid w:val="008E32F3"/>
    <w:rsid w:val="008F2274"/>
    <w:rsid w:val="00925C06"/>
    <w:rsid w:val="00926997"/>
    <w:rsid w:val="009305B4"/>
    <w:rsid w:val="0095533B"/>
    <w:rsid w:val="00962B06"/>
    <w:rsid w:val="0096330D"/>
    <w:rsid w:val="009647DD"/>
    <w:rsid w:val="00974C52"/>
    <w:rsid w:val="0098383B"/>
    <w:rsid w:val="009868DD"/>
    <w:rsid w:val="009A17DD"/>
    <w:rsid w:val="009C6D6F"/>
    <w:rsid w:val="00A15942"/>
    <w:rsid w:val="00A2161C"/>
    <w:rsid w:val="00A45C3F"/>
    <w:rsid w:val="00A51F08"/>
    <w:rsid w:val="00A65835"/>
    <w:rsid w:val="00A71162"/>
    <w:rsid w:val="00A80FD6"/>
    <w:rsid w:val="00A86473"/>
    <w:rsid w:val="00AC2DFC"/>
    <w:rsid w:val="00AF0D76"/>
    <w:rsid w:val="00AF1F3E"/>
    <w:rsid w:val="00AF2F53"/>
    <w:rsid w:val="00AF3C1F"/>
    <w:rsid w:val="00B018A6"/>
    <w:rsid w:val="00B10FFF"/>
    <w:rsid w:val="00B20BBF"/>
    <w:rsid w:val="00B26B22"/>
    <w:rsid w:val="00B36218"/>
    <w:rsid w:val="00B44791"/>
    <w:rsid w:val="00B46357"/>
    <w:rsid w:val="00B5657A"/>
    <w:rsid w:val="00B576A4"/>
    <w:rsid w:val="00B6748E"/>
    <w:rsid w:val="00B81694"/>
    <w:rsid w:val="00BA11CC"/>
    <w:rsid w:val="00BA600E"/>
    <w:rsid w:val="00BB343C"/>
    <w:rsid w:val="00BB528D"/>
    <w:rsid w:val="00BC3371"/>
    <w:rsid w:val="00BC4B05"/>
    <w:rsid w:val="00BD5222"/>
    <w:rsid w:val="00BD6009"/>
    <w:rsid w:val="00BE06E1"/>
    <w:rsid w:val="00C10084"/>
    <w:rsid w:val="00C11A30"/>
    <w:rsid w:val="00C246D0"/>
    <w:rsid w:val="00C3316A"/>
    <w:rsid w:val="00C45A70"/>
    <w:rsid w:val="00C57276"/>
    <w:rsid w:val="00C67B1B"/>
    <w:rsid w:val="00C70EDC"/>
    <w:rsid w:val="00C77980"/>
    <w:rsid w:val="00C83DAF"/>
    <w:rsid w:val="00C943D6"/>
    <w:rsid w:val="00C97BC4"/>
    <w:rsid w:val="00CA3A3C"/>
    <w:rsid w:val="00CB4E67"/>
    <w:rsid w:val="00CC1DE2"/>
    <w:rsid w:val="00CC47FE"/>
    <w:rsid w:val="00CC7ACF"/>
    <w:rsid w:val="00CD5098"/>
    <w:rsid w:val="00CF5054"/>
    <w:rsid w:val="00D063A7"/>
    <w:rsid w:val="00D17AC7"/>
    <w:rsid w:val="00D309A5"/>
    <w:rsid w:val="00D35449"/>
    <w:rsid w:val="00D3722E"/>
    <w:rsid w:val="00D405BA"/>
    <w:rsid w:val="00D52DFD"/>
    <w:rsid w:val="00D55AC2"/>
    <w:rsid w:val="00D578E0"/>
    <w:rsid w:val="00D64D52"/>
    <w:rsid w:val="00D91FC9"/>
    <w:rsid w:val="00D979FC"/>
    <w:rsid w:val="00DA11E9"/>
    <w:rsid w:val="00DD39C2"/>
    <w:rsid w:val="00DD7AD5"/>
    <w:rsid w:val="00DE4898"/>
    <w:rsid w:val="00DE4D22"/>
    <w:rsid w:val="00DE4D72"/>
    <w:rsid w:val="00DF0E6D"/>
    <w:rsid w:val="00DF45AD"/>
    <w:rsid w:val="00E144ED"/>
    <w:rsid w:val="00E14F5A"/>
    <w:rsid w:val="00E202FD"/>
    <w:rsid w:val="00E20A27"/>
    <w:rsid w:val="00E3769E"/>
    <w:rsid w:val="00E549EB"/>
    <w:rsid w:val="00E65151"/>
    <w:rsid w:val="00E70249"/>
    <w:rsid w:val="00E758DD"/>
    <w:rsid w:val="00E8178C"/>
    <w:rsid w:val="00EA2EA7"/>
    <w:rsid w:val="00EA5ED8"/>
    <w:rsid w:val="00EB29A5"/>
    <w:rsid w:val="00ED04DF"/>
    <w:rsid w:val="00ED6117"/>
    <w:rsid w:val="00EE0FD0"/>
    <w:rsid w:val="00EF4B93"/>
    <w:rsid w:val="00EF6566"/>
    <w:rsid w:val="00EF6BC8"/>
    <w:rsid w:val="00F03750"/>
    <w:rsid w:val="00F16FC2"/>
    <w:rsid w:val="00F32693"/>
    <w:rsid w:val="00F34083"/>
    <w:rsid w:val="00F46B6D"/>
    <w:rsid w:val="00F47D91"/>
    <w:rsid w:val="00F73453"/>
    <w:rsid w:val="00F73566"/>
    <w:rsid w:val="00F80C82"/>
    <w:rsid w:val="00F825B2"/>
    <w:rsid w:val="00F856F4"/>
    <w:rsid w:val="00F94BB7"/>
    <w:rsid w:val="00FA11A8"/>
    <w:rsid w:val="00FA2625"/>
    <w:rsid w:val="00FB4FA5"/>
    <w:rsid w:val="00FD4267"/>
    <w:rsid w:val="00FF46B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3D6"/>
    <w:pPr>
      <w:widowControl w:val="0"/>
    </w:pPr>
    <w:rPr>
      <w:rFonts w:ascii="Microsoft Sans Serif" w:hAnsi="Microsoft Sans Serif" w:cs="Microsoft Sans Serif"/>
      <w:color w:val="000000"/>
      <w:sz w:val="24"/>
      <w:szCs w:val="24"/>
    </w:rPr>
  </w:style>
  <w:style w:type="paragraph" w:styleId="Heading1">
    <w:name w:val="heading 1"/>
    <w:basedOn w:val="Normal"/>
    <w:next w:val="Normal"/>
    <w:link w:val="Heading1Char"/>
    <w:uiPriority w:val="99"/>
    <w:qFormat/>
    <w:rsid w:val="00E70249"/>
    <w:pPr>
      <w:keepNext/>
      <w:spacing w:before="240" w:after="60"/>
      <w:outlineLvl w:val="0"/>
    </w:pPr>
    <w:rPr>
      <w:rFonts w:ascii="Cambria" w:hAnsi="Cambria" w:cs="Times New Roman"/>
      <w:b/>
      <w:bCs/>
      <w:kern w:val="32"/>
      <w:sz w:val="32"/>
      <w:szCs w:val="32"/>
    </w:rPr>
  </w:style>
  <w:style w:type="paragraph" w:styleId="Heading2">
    <w:name w:val="heading 2"/>
    <w:basedOn w:val="Normal"/>
    <w:next w:val="Normal"/>
    <w:link w:val="Heading2Char"/>
    <w:uiPriority w:val="99"/>
    <w:qFormat/>
    <w:rsid w:val="0052300F"/>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uiPriority w:val="99"/>
    <w:qFormat/>
    <w:rsid w:val="00E70249"/>
    <w:pPr>
      <w:keepNext/>
      <w:widowControl/>
      <w:spacing w:before="240" w:after="60"/>
      <w:outlineLvl w:val="2"/>
    </w:pPr>
    <w:rPr>
      <w:rFonts w:ascii="Arial" w:hAnsi="Arial" w:cs="Arial"/>
      <w:b/>
      <w:bCs/>
      <w:color w:val="auto"/>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70249"/>
    <w:rPr>
      <w:rFonts w:ascii="Cambria" w:hAnsi="Cambria" w:cs="Times New Roman"/>
      <w:b/>
      <w:bCs/>
      <w:color w:val="000000"/>
      <w:kern w:val="32"/>
      <w:sz w:val="32"/>
      <w:szCs w:val="32"/>
    </w:rPr>
  </w:style>
  <w:style w:type="character" w:customStyle="1" w:styleId="Heading2Char">
    <w:name w:val="Heading 2 Char"/>
    <w:basedOn w:val="DefaultParagraphFont"/>
    <w:link w:val="Heading2"/>
    <w:uiPriority w:val="99"/>
    <w:semiHidden/>
    <w:locked/>
    <w:rsid w:val="0052300F"/>
    <w:rPr>
      <w:rFonts w:ascii="Cambria" w:hAnsi="Cambria" w:cs="Times New Roman"/>
      <w:b/>
      <w:bCs/>
      <w:i/>
      <w:iCs/>
      <w:color w:val="000000"/>
      <w:sz w:val="28"/>
      <w:szCs w:val="28"/>
    </w:rPr>
  </w:style>
  <w:style w:type="character" w:customStyle="1" w:styleId="Heading3Char">
    <w:name w:val="Heading 3 Char"/>
    <w:basedOn w:val="DefaultParagraphFont"/>
    <w:link w:val="Heading3"/>
    <w:uiPriority w:val="99"/>
    <w:locked/>
    <w:rsid w:val="00E70249"/>
    <w:rPr>
      <w:rFonts w:ascii="Arial" w:hAnsi="Arial" w:cs="Arial"/>
      <w:b/>
      <w:bCs/>
      <w:sz w:val="26"/>
      <w:szCs w:val="26"/>
    </w:rPr>
  </w:style>
  <w:style w:type="character" w:customStyle="1" w:styleId="1">
    <w:name w:val="Заголовок №1_"/>
    <w:basedOn w:val="DefaultParagraphFont"/>
    <w:link w:val="10"/>
    <w:uiPriority w:val="99"/>
    <w:locked/>
    <w:rsid w:val="00C943D6"/>
    <w:rPr>
      <w:rFonts w:cs="Times New Roman"/>
      <w:b/>
      <w:bCs/>
      <w:sz w:val="50"/>
      <w:szCs w:val="50"/>
      <w:lang w:bidi="ar-SA"/>
    </w:rPr>
  </w:style>
  <w:style w:type="character" w:customStyle="1" w:styleId="3">
    <w:name w:val="Основной текст (3)_"/>
    <w:basedOn w:val="DefaultParagraphFont"/>
    <w:link w:val="30"/>
    <w:uiPriority w:val="99"/>
    <w:locked/>
    <w:rsid w:val="00C943D6"/>
    <w:rPr>
      <w:rFonts w:cs="Times New Roman"/>
      <w:b/>
      <w:bCs/>
      <w:sz w:val="38"/>
      <w:szCs w:val="38"/>
      <w:lang w:bidi="ar-SA"/>
    </w:rPr>
  </w:style>
  <w:style w:type="character" w:customStyle="1" w:styleId="2">
    <w:name w:val="Основной текст (2)_"/>
    <w:basedOn w:val="DefaultParagraphFont"/>
    <w:link w:val="20"/>
    <w:uiPriority w:val="99"/>
    <w:locked/>
    <w:rsid w:val="00C943D6"/>
    <w:rPr>
      <w:rFonts w:cs="Times New Roman"/>
      <w:lang w:bidi="ar-SA"/>
    </w:rPr>
  </w:style>
  <w:style w:type="character" w:customStyle="1" w:styleId="21">
    <w:name w:val="Заголовок №2_"/>
    <w:basedOn w:val="DefaultParagraphFont"/>
    <w:link w:val="22"/>
    <w:uiPriority w:val="99"/>
    <w:locked/>
    <w:rsid w:val="00C943D6"/>
    <w:rPr>
      <w:rFonts w:cs="Times New Roman"/>
      <w:b/>
      <w:bCs/>
      <w:lang w:bidi="ar-SA"/>
    </w:rPr>
  </w:style>
  <w:style w:type="character" w:customStyle="1" w:styleId="4">
    <w:name w:val="Основной текст (4)_"/>
    <w:basedOn w:val="DefaultParagraphFont"/>
    <w:link w:val="40"/>
    <w:uiPriority w:val="99"/>
    <w:locked/>
    <w:rsid w:val="00C943D6"/>
    <w:rPr>
      <w:rFonts w:cs="Times New Roman"/>
      <w:b/>
      <w:bCs/>
      <w:lang w:bidi="ar-SA"/>
    </w:rPr>
  </w:style>
  <w:style w:type="paragraph" w:customStyle="1" w:styleId="10">
    <w:name w:val="Заголовок №1"/>
    <w:basedOn w:val="Normal"/>
    <w:link w:val="1"/>
    <w:uiPriority w:val="99"/>
    <w:rsid w:val="00C943D6"/>
    <w:pPr>
      <w:shd w:val="clear" w:color="auto" w:fill="FFFFFF"/>
      <w:spacing w:after="180" w:line="240" w:lineRule="atLeast"/>
      <w:jc w:val="center"/>
      <w:outlineLvl w:val="0"/>
    </w:pPr>
    <w:rPr>
      <w:rFonts w:ascii="Times New Roman" w:hAnsi="Times New Roman" w:cs="Times New Roman"/>
      <w:b/>
      <w:bCs/>
      <w:color w:val="auto"/>
      <w:sz w:val="50"/>
      <w:szCs w:val="50"/>
    </w:rPr>
  </w:style>
  <w:style w:type="paragraph" w:customStyle="1" w:styleId="30">
    <w:name w:val="Основной текст (3)"/>
    <w:basedOn w:val="Normal"/>
    <w:link w:val="3"/>
    <w:uiPriority w:val="99"/>
    <w:rsid w:val="00C943D6"/>
    <w:pPr>
      <w:shd w:val="clear" w:color="auto" w:fill="FFFFFF"/>
      <w:spacing w:before="180" w:line="451" w:lineRule="exact"/>
      <w:jc w:val="center"/>
    </w:pPr>
    <w:rPr>
      <w:rFonts w:ascii="Times New Roman" w:hAnsi="Times New Roman" w:cs="Times New Roman"/>
      <w:b/>
      <w:bCs/>
      <w:color w:val="auto"/>
      <w:sz w:val="38"/>
      <w:szCs w:val="38"/>
    </w:rPr>
  </w:style>
  <w:style w:type="paragraph" w:customStyle="1" w:styleId="20">
    <w:name w:val="Основной текст (2)"/>
    <w:basedOn w:val="Normal"/>
    <w:link w:val="2"/>
    <w:uiPriority w:val="99"/>
    <w:rsid w:val="00C943D6"/>
    <w:pPr>
      <w:shd w:val="clear" w:color="auto" w:fill="FFFFFF"/>
      <w:spacing w:after="4860" w:line="240" w:lineRule="atLeast"/>
      <w:jc w:val="center"/>
    </w:pPr>
    <w:rPr>
      <w:rFonts w:ascii="Times New Roman" w:hAnsi="Times New Roman" w:cs="Times New Roman"/>
      <w:color w:val="auto"/>
      <w:sz w:val="20"/>
      <w:szCs w:val="20"/>
    </w:rPr>
  </w:style>
  <w:style w:type="paragraph" w:customStyle="1" w:styleId="22">
    <w:name w:val="Заголовок №2"/>
    <w:basedOn w:val="Normal"/>
    <w:link w:val="21"/>
    <w:uiPriority w:val="99"/>
    <w:rsid w:val="00C943D6"/>
    <w:pPr>
      <w:shd w:val="clear" w:color="auto" w:fill="FFFFFF"/>
      <w:spacing w:line="288" w:lineRule="exact"/>
      <w:jc w:val="center"/>
      <w:outlineLvl w:val="1"/>
    </w:pPr>
    <w:rPr>
      <w:rFonts w:ascii="Times New Roman" w:hAnsi="Times New Roman" w:cs="Times New Roman"/>
      <w:b/>
      <w:bCs/>
      <w:color w:val="auto"/>
      <w:sz w:val="20"/>
      <w:szCs w:val="20"/>
    </w:rPr>
  </w:style>
  <w:style w:type="paragraph" w:customStyle="1" w:styleId="40">
    <w:name w:val="Основной текст (4)"/>
    <w:basedOn w:val="Normal"/>
    <w:link w:val="4"/>
    <w:uiPriority w:val="99"/>
    <w:rsid w:val="00C943D6"/>
    <w:pPr>
      <w:shd w:val="clear" w:color="auto" w:fill="FFFFFF"/>
      <w:spacing w:after="240" w:line="288" w:lineRule="exact"/>
      <w:jc w:val="center"/>
    </w:pPr>
    <w:rPr>
      <w:rFonts w:ascii="Times New Roman" w:hAnsi="Times New Roman" w:cs="Times New Roman"/>
      <w:b/>
      <w:bCs/>
      <w:color w:val="auto"/>
      <w:sz w:val="20"/>
      <w:szCs w:val="20"/>
    </w:rPr>
  </w:style>
  <w:style w:type="paragraph" w:styleId="TOC2">
    <w:name w:val="toc 2"/>
    <w:basedOn w:val="Normal"/>
    <w:next w:val="Normal"/>
    <w:link w:val="TOC2Char"/>
    <w:autoRedefine/>
    <w:uiPriority w:val="99"/>
    <w:semiHidden/>
    <w:rsid w:val="00BA11CC"/>
    <w:pPr>
      <w:ind w:left="240"/>
    </w:pPr>
  </w:style>
  <w:style w:type="character" w:customStyle="1" w:styleId="23">
    <w:name w:val="Основной текст (2) + Полужирный"/>
    <w:basedOn w:val="2"/>
    <w:uiPriority w:val="99"/>
    <w:rsid w:val="00892395"/>
    <w:rPr>
      <w:rFonts w:ascii="Times New Roman" w:hAnsi="Times New Roman"/>
      <w:b/>
      <w:bCs/>
      <w:u w:val="none"/>
    </w:rPr>
  </w:style>
  <w:style w:type="character" w:customStyle="1" w:styleId="213pt1">
    <w:name w:val="Основной текст (2) + 13 pt1"/>
    <w:aliases w:val="Полужирный6"/>
    <w:basedOn w:val="2"/>
    <w:uiPriority w:val="99"/>
    <w:rsid w:val="00892395"/>
    <w:rPr>
      <w:rFonts w:ascii="Times New Roman" w:hAnsi="Times New Roman"/>
      <w:b/>
      <w:bCs/>
      <w:sz w:val="26"/>
      <w:szCs w:val="26"/>
      <w:u w:val="none"/>
    </w:rPr>
  </w:style>
  <w:style w:type="character" w:customStyle="1" w:styleId="TOC2Char">
    <w:name w:val="TOC 2 Char"/>
    <w:basedOn w:val="DefaultParagraphFont"/>
    <w:link w:val="TOC2"/>
    <w:uiPriority w:val="99"/>
    <w:locked/>
    <w:rsid w:val="00892395"/>
    <w:rPr>
      <w:rFonts w:ascii="Microsoft Sans Serif" w:hAnsi="Microsoft Sans Serif" w:cs="Microsoft Sans Serif"/>
      <w:color w:val="000000"/>
      <w:sz w:val="24"/>
      <w:szCs w:val="24"/>
      <w:lang w:val="ru-RU" w:eastAsia="ru-RU" w:bidi="ar-SA"/>
    </w:rPr>
  </w:style>
  <w:style w:type="character" w:customStyle="1" w:styleId="a">
    <w:name w:val="Колонтитул"/>
    <w:basedOn w:val="DefaultParagraphFont"/>
    <w:uiPriority w:val="99"/>
    <w:rsid w:val="00892395"/>
    <w:rPr>
      <w:rFonts w:ascii="Times New Roman" w:hAnsi="Times New Roman" w:cs="Times New Roman"/>
      <w:b/>
      <w:bCs/>
      <w:w w:val="100"/>
      <w:sz w:val="24"/>
      <w:szCs w:val="24"/>
      <w:u w:val="none"/>
    </w:rPr>
  </w:style>
  <w:style w:type="character" w:customStyle="1" w:styleId="2ArialNarrow">
    <w:name w:val="Основной текст (2) + Arial Narrow"/>
    <w:aliases w:val="17 pt"/>
    <w:basedOn w:val="2"/>
    <w:uiPriority w:val="99"/>
    <w:rsid w:val="00E202FD"/>
    <w:rPr>
      <w:rFonts w:ascii="Arial Narrow" w:hAnsi="Arial Narrow" w:cs="Arial Narrow"/>
      <w:sz w:val="34"/>
      <w:szCs w:val="34"/>
      <w:u w:val="none"/>
    </w:rPr>
  </w:style>
  <w:style w:type="character" w:customStyle="1" w:styleId="2CourierNew">
    <w:name w:val="Основной текст (2) + Courier New"/>
    <w:aliases w:val="5 pt"/>
    <w:basedOn w:val="2"/>
    <w:uiPriority w:val="99"/>
    <w:rsid w:val="00E202FD"/>
    <w:rPr>
      <w:rFonts w:ascii="Courier New" w:hAnsi="Courier New" w:cs="Courier New"/>
      <w:sz w:val="10"/>
      <w:szCs w:val="10"/>
      <w:u w:val="none"/>
    </w:rPr>
  </w:style>
  <w:style w:type="table" w:styleId="TableGrid">
    <w:name w:val="Table Grid"/>
    <w:basedOn w:val="TableNormal"/>
    <w:uiPriority w:val="99"/>
    <w:rsid w:val="007C23D3"/>
    <w:pPr>
      <w:widowControl w:val="0"/>
    </w:pPr>
    <w:rPr>
      <w:rFonts w:ascii="Microsoft Sans Serif" w:hAnsi="Microsoft Sans Serif" w:cs="Microsoft Sans Serif"/>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0">
    <w:name w:val="Подпись к таблице_"/>
    <w:basedOn w:val="DefaultParagraphFont"/>
    <w:link w:val="11"/>
    <w:uiPriority w:val="99"/>
    <w:locked/>
    <w:rsid w:val="007C23D3"/>
    <w:rPr>
      <w:rFonts w:cs="Times New Roman"/>
      <w:lang w:bidi="ar-SA"/>
    </w:rPr>
  </w:style>
  <w:style w:type="paragraph" w:customStyle="1" w:styleId="11">
    <w:name w:val="Подпись к таблице1"/>
    <w:basedOn w:val="Normal"/>
    <w:link w:val="a0"/>
    <w:uiPriority w:val="99"/>
    <w:rsid w:val="007C23D3"/>
    <w:pPr>
      <w:shd w:val="clear" w:color="auto" w:fill="FFFFFF"/>
      <w:spacing w:line="240" w:lineRule="atLeast"/>
    </w:pPr>
    <w:rPr>
      <w:rFonts w:ascii="Times New Roman" w:hAnsi="Times New Roman" w:cs="Times New Roman"/>
      <w:color w:val="auto"/>
      <w:sz w:val="20"/>
      <w:szCs w:val="20"/>
    </w:rPr>
  </w:style>
  <w:style w:type="character" w:customStyle="1" w:styleId="213pt">
    <w:name w:val="Основной текст (2) + 13 pt"/>
    <w:aliases w:val="Курсив"/>
    <w:basedOn w:val="2"/>
    <w:uiPriority w:val="99"/>
    <w:rsid w:val="002D0B27"/>
    <w:rPr>
      <w:rFonts w:ascii="Times New Roman" w:hAnsi="Times New Roman"/>
      <w:i/>
      <w:iCs/>
      <w:sz w:val="26"/>
      <w:szCs w:val="26"/>
      <w:u w:val="none"/>
    </w:rPr>
  </w:style>
  <w:style w:type="character" w:customStyle="1" w:styleId="24">
    <w:name w:val="Основной текст (2) + 4"/>
    <w:aliases w:val="5 pt13"/>
    <w:basedOn w:val="2"/>
    <w:uiPriority w:val="99"/>
    <w:rsid w:val="00C97BC4"/>
    <w:rPr>
      <w:rFonts w:ascii="Times New Roman" w:hAnsi="Times New Roman"/>
      <w:sz w:val="9"/>
      <w:szCs w:val="9"/>
      <w:u w:val="none"/>
    </w:rPr>
  </w:style>
  <w:style w:type="character" w:customStyle="1" w:styleId="210">
    <w:name w:val="Основной текст (2) + 10"/>
    <w:aliases w:val="5 pt12"/>
    <w:basedOn w:val="2"/>
    <w:uiPriority w:val="99"/>
    <w:rsid w:val="009868DD"/>
    <w:rPr>
      <w:rFonts w:ascii="Times New Roman" w:hAnsi="Times New Roman"/>
      <w:sz w:val="21"/>
      <w:szCs w:val="21"/>
      <w:u w:val="none"/>
    </w:rPr>
  </w:style>
  <w:style w:type="character" w:customStyle="1" w:styleId="2TrebuchetMS">
    <w:name w:val="Основной текст (2) + Trebuchet MS"/>
    <w:aliases w:val="11 pt"/>
    <w:basedOn w:val="2"/>
    <w:uiPriority w:val="99"/>
    <w:rsid w:val="009868DD"/>
    <w:rPr>
      <w:rFonts w:ascii="Trebuchet MS" w:hAnsi="Trebuchet MS" w:cs="Trebuchet MS"/>
      <w:sz w:val="22"/>
      <w:szCs w:val="22"/>
      <w:u w:val="none"/>
    </w:rPr>
  </w:style>
  <w:style w:type="character" w:customStyle="1" w:styleId="2MicrosoftSansSerif">
    <w:name w:val="Основной текст (2) + Microsoft Sans Serif"/>
    <w:aliases w:val="9,5 pt11"/>
    <w:basedOn w:val="2"/>
    <w:uiPriority w:val="99"/>
    <w:rsid w:val="009868DD"/>
    <w:rPr>
      <w:rFonts w:ascii="Microsoft Sans Serif" w:hAnsi="Microsoft Sans Serif" w:cs="Microsoft Sans Serif"/>
      <w:sz w:val="19"/>
      <w:szCs w:val="19"/>
      <w:u w:val="none"/>
    </w:rPr>
  </w:style>
  <w:style w:type="character" w:customStyle="1" w:styleId="2TrebuchetMS1">
    <w:name w:val="Основной текст (2) + Trebuchet MS1"/>
    <w:aliases w:val="5 pt10"/>
    <w:basedOn w:val="2"/>
    <w:uiPriority w:val="99"/>
    <w:rsid w:val="009868DD"/>
    <w:rPr>
      <w:rFonts w:ascii="Trebuchet MS" w:hAnsi="Trebuchet MS" w:cs="Trebuchet MS"/>
      <w:sz w:val="10"/>
      <w:szCs w:val="10"/>
      <w:u w:val="none"/>
    </w:rPr>
  </w:style>
  <w:style w:type="character" w:customStyle="1" w:styleId="211pt">
    <w:name w:val="Основной текст (2) + 11 pt"/>
    <w:basedOn w:val="2"/>
    <w:uiPriority w:val="99"/>
    <w:rsid w:val="009868DD"/>
    <w:rPr>
      <w:rFonts w:ascii="Times New Roman" w:hAnsi="Times New Roman"/>
      <w:sz w:val="22"/>
      <w:szCs w:val="22"/>
      <w:u w:val="none"/>
    </w:rPr>
  </w:style>
  <w:style w:type="character" w:customStyle="1" w:styleId="29pt">
    <w:name w:val="Основной текст (2) + 9 pt"/>
    <w:basedOn w:val="2"/>
    <w:uiPriority w:val="99"/>
    <w:rsid w:val="00ED6117"/>
    <w:rPr>
      <w:rFonts w:ascii="Times New Roman" w:hAnsi="Times New Roman"/>
      <w:sz w:val="18"/>
      <w:szCs w:val="18"/>
      <w:u w:val="none"/>
    </w:rPr>
  </w:style>
  <w:style w:type="character" w:customStyle="1" w:styleId="29pt1">
    <w:name w:val="Основной текст (2) + 9 pt1"/>
    <w:basedOn w:val="2"/>
    <w:uiPriority w:val="99"/>
    <w:rsid w:val="00ED6117"/>
    <w:rPr>
      <w:rFonts w:ascii="Times New Roman" w:hAnsi="Times New Roman"/>
      <w:sz w:val="18"/>
      <w:szCs w:val="18"/>
      <w:u w:val="none"/>
    </w:rPr>
  </w:style>
  <w:style w:type="character" w:customStyle="1" w:styleId="24pt">
    <w:name w:val="Основной текст (2) + 4 pt"/>
    <w:aliases w:val="Курсив4"/>
    <w:basedOn w:val="2"/>
    <w:uiPriority w:val="99"/>
    <w:rsid w:val="00ED6117"/>
    <w:rPr>
      <w:rFonts w:ascii="Times New Roman" w:hAnsi="Times New Roman"/>
      <w:i/>
      <w:iCs/>
      <w:sz w:val="8"/>
      <w:szCs w:val="8"/>
      <w:u w:val="none"/>
    </w:rPr>
  </w:style>
  <w:style w:type="paragraph" w:styleId="Header">
    <w:name w:val="header"/>
    <w:aliases w:val="ВерхКолонтитул"/>
    <w:basedOn w:val="Normal"/>
    <w:link w:val="HeaderChar"/>
    <w:uiPriority w:val="99"/>
    <w:rsid w:val="00BE06E1"/>
    <w:pPr>
      <w:tabs>
        <w:tab w:val="center" w:pos="4677"/>
        <w:tab w:val="right" w:pos="9355"/>
      </w:tabs>
    </w:pPr>
  </w:style>
  <w:style w:type="character" w:customStyle="1" w:styleId="HeaderChar">
    <w:name w:val="Header Char"/>
    <w:aliases w:val="ВерхКолонтитул Char"/>
    <w:basedOn w:val="DefaultParagraphFont"/>
    <w:link w:val="Header"/>
    <w:uiPriority w:val="99"/>
    <w:locked/>
    <w:rsid w:val="0052300F"/>
    <w:rPr>
      <w:rFonts w:ascii="Microsoft Sans Serif" w:hAnsi="Microsoft Sans Serif" w:cs="Microsoft Sans Serif"/>
      <w:color w:val="000000"/>
      <w:sz w:val="24"/>
      <w:szCs w:val="24"/>
    </w:rPr>
  </w:style>
  <w:style w:type="paragraph" w:styleId="Footer">
    <w:name w:val="footer"/>
    <w:basedOn w:val="Normal"/>
    <w:link w:val="FooterChar"/>
    <w:uiPriority w:val="99"/>
    <w:rsid w:val="00BE06E1"/>
    <w:pPr>
      <w:tabs>
        <w:tab w:val="center" w:pos="4677"/>
        <w:tab w:val="right" w:pos="9355"/>
      </w:tabs>
    </w:pPr>
  </w:style>
  <w:style w:type="character" w:customStyle="1" w:styleId="FooterChar">
    <w:name w:val="Footer Char"/>
    <w:basedOn w:val="DefaultParagraphFont"/>
    <w:link w:val="Footer"/>
    <w:uiPriority w:val="99"/>
    <w:semiHidden/>
    <w:locked/>
    <w:rsid w:val="007966E1"/>
    <w:rPr>
      <w:rFonts w:ascii="Microsoft Sans Serif" w:hAnsi="Microsoft Sans Serif" w:cs="Microsoft Sans Serif"/>
      <w:color w:val="000000"/>
      <w:sz w:val="24"/>
      <w:szCs w:val="24"/>
    </w:rPr>
  </w:style>
  <w:style w:type="paragraph" w:customStyle="1" w:styleId="ConsTitle">
    <w:name w:val="ConsTitle"/>
    <w:uiPriority w:val="99"/>
    <w:rsid w:val="00DE4D22"/>
    <w:pPr>
      <w:widowControl w:val="0"/>
      <w:autoSpaceDE w:val="0"/>
      <w:autoSpaceDN w:val="0"/>
      <w:adjustRightInd w:val="0"/>
    </w:pPr>
    <w:rPr>
      <w:rFonts w:ascii="Arial" w:hAnsi="Arial" w:cs="Arial"/>
      <w:b/>
      <w:bCs/>
      <w:sz w:val="16"/>
      <w:szCs w:val="16"/>
    </w:rPr>
  </w:style>
  <w:style w:type="paragraph" w:styleId="NormalWeb">
    <w:name w:val="Normal (Web)"/>
    <w:basedOn w:val="Normal"/>
    <w:uiPriority w:val="99"/>
    <w:rsid w:val="00DE4D22"/>
    <w:pPr>
      <w:widowControl/>
      <w:spacing w:before="100" w:beforeAutospacing="1" w:after="100" w:afterAutospacing="1"/>
    </w:pPr>
    <w:rPr>
      <w:rFonts w:ascii="Times New Roman" w:hAnsi="Times New Roman" w:cs="Times New Roman"/>
      <w:color w:val="auto"/>
    </w:rPr>
  </w:style>
  <w:style w:type="character" w:styleId="Emphasis">
    <w:name w:val="Emphasis"/>
    <w:basedOn w:val="DefaultParagraphFont"/>
    <w:uiPriority w:val="99"/>
    <w:qFormat/>
    <w:rsid w:val="00E70249"/>
    <w:rPr>
      <w:rFonts w:cs="Times New Roman"/>
      <w:i/>
      <w:iCs/>
    </w:rPr>
  </w:style>
  <w:style w:type="character" w:styleId="Hyperlink">
    <w:name w:val="Hyperlink"/>
    <w:basedOn w:val="DefaultParagraphFont"/>
    <w:uiPriority w:val="99"/>
    <w:rsid w:val="00624818"/>
    <w:rPr>
      <w:rFonts w:cs="Times New Roman"/>
      <w:color w:val="0000FF"/>
      <w:u w:val="single"/>
    </w:rPr>
  </w:style>
  <w:style w:type="paragraph" w:styleId="BodyText2">
    <w:name w:val="Body Text 2"/>
    <w:basedOn w:val="Normal"/>
    <w:link w:val="BodyText2Char"/>
    <w:uiPriority w:val="99"/>
    <w:rsid w:val="0052300F"/>
    <w:rPr>
      <w:rFonts w:ascii="Times New Roman" w:hAnsi="Times New Roman" w:cs="Times New Roman"/>
      <w:color w:val="auto"/>
      <w:sz w:val="28"/>
      <w:szCs w:val="20"/>
    </w:rPr>
  </w:style>
  <w:style w:type="character" w:customStyle="1" w:styleId="BodyText2Char">
    <w:name w:val="Body Text 2 Char"/>
    <w:basedOn w:val="DefaultParagraphFont"/>
    <w:link w:val="BodyText2"/>
    <w:uiPriority w:val="99"/>
    <w:locked/>
    <w:rsid w:val="0052300F"/>
    <w:rPr>
      <w:rFonts w:cs="Times New Roman"/>
      <w:sz w:val="28"/>
    </w:rPr>
  </w:style>
  <w:style w:type="paragraph" w:styleId="BodyText">
    <w:name w:val="Body Text"/>
    <w:basedOn w:val="Normal"/>
    <w:link w:val="BodyTextChar"/>
    <w:uiPriority w:val="99"/>
    <w:rsid w:val="0052300F"/>
    <w:pPr>
      <w:jc w:val="both"/>
    </w:pPr>
    <w:rPr>
      <w:rFonts w:ascii="Times New Roman" w:hAnsi="Times New Roman" w:cs="Times New Roman"/>
      <w:color w:val="auto"/>
      <w:sz w:val="28"/>
      <w:szCs w:val="20"/>
    </w:rPr>
  </w:style>
  <w:style w:type="character" w:customStyle="1" w:styleId="BodyTextChar">
    <w:name w:val="Body Text Char"/>
    <w:basedOn w:val="DefaultParagraphFont"/>
    <w:link w:val="BodyText"/>
    <w:uiPriority w:val="99"/>
    <w:locked/>
    <w:rsid w:val="0052300F"/>
    <w:rPr>
      <w:rFonts w:cs="Times New Roman"/>
      <w:sz w:val="28"/>
    </w:rPr>
  </w:style>
  <w:style w:type="paragraph" w:styleId="BodyTextIndent2">
    <w:name w:val="Body Text Indent 2"/>
    <w:basedOn w:val="Normal"/>
    <w:link w:val="BodyTextIndent2Char"/>
    <w:uiPriority w:val="99"/>
    <w:rsid w:val="0052300F"/>
    <w:pPr>
      <w:widowControl/>
      <w:ind w:firstLine="720"/>
      <w:jc w:val="both"/>
    </w:pPr>
    <w:rPr>
      <w:rFonts w:ascii="Times New Roman" w:hAnsi="Times New Roman" w:cs="Times New Roman"/>
      <w:color w:val="auto"/>
      <w:sz w:val="28"/>
      <w:szCs w:val="20"/>
    </w:rPr>
  </w:style>
  <w:style w:type="character" w:customStyle="1" w:styleId="BodyTextIndent2Char">
    <w:name w:val="Body Text Indent 2 Char"/>
    <w:basedOn w:val="DefaultParagraphFont"/>
    <w:link w:val="BodyTextIndent2"/>
    <w:uiPriority w:val="99"/>
    <w:locked/>
    <w:rsid w:val="0052300F"/>
    <w:rPr>
      <w:rFonts w:cs="Times New Roman"/>
      <w:sz w:val="28"/>
    </w:rPr>
  </w:style>
  <w:style w:type="paragraph" w:styleId="BodyTextIndent">
    <w:name w:val="Body Text Indent"/>
    <w:basedOn w:val="Normal"/>
    <w:link w:val="BodyTextIndentChar"/>
    <w:uiPriority w:val="99"/>
    <w:rsid w:val="0052300F"/>
    <w:pPr>
      <w:widowControl/>
      <w:ind w:right="-766" w:firstLine="567"/>
    </w:pPr>
    <w:rPr>
      <w:rFonts w:ascii="Times New Roman" w:hAnsi="Times New Roman" w:cs="Times New Roman"/>
      <w:color w:val="auto"/>
      <w:szCs w:val="20"/>
    </w:rPr>
  </w:style>
  <w:style w:type="character" w:customStyle="1" w:styleId="BodyTextIndentChar">
    <w:name w:val="Body Text Indent Char"/>
    <w:basedOn w:val="DefaultParagraphFont"/>
    <w:link w:val="BodyTextIndent"/>
    <w:uiPriority w:val="99"/>
    <w:locked/>
    <w:rsid w:val="0052300F"/>
    <w:rPr>
      <w:rFonts w:cs="Times New Roman"/>
      <w:sz w:val="24"/>
    </w:rPr>
  </w:style>
  <w:style w:type="paragraph" w:customStyle="1" w:styleId="12">
    <w:name w:val="Обычный + 12 пт"/>
    <w:aliases w:val="полужирный,Черный,По ширине,Первая строка:  1 см,Междустр.инт...,Междустр.интервал: ...,...,Основной текст + 12 пт,Междустр.интервал:  полуторный,Междустр.интервал:  полутор......,Междустр.интервал:  полутор...,1 пт"/>
    <w:basedOn w:val="Normal"/>
    <w:link w:val="121"/>
    <w:uiPriority w:val="99"/>
    <w:rsid w:val="0052300F"/>
    <w:pPr>
      <w:widowControl/>
      <w:autoSpaceDE w:val="0"/>
      <w:autoSpaceDN w:val="0"/>
      <w:adjustRightInd w:val="0"/>
      <w:spacing w:line="360" w:lineRule="auto"/>
      <w:ind w:firstLine="567"/>
    </w:pPr>
    <w:rPr>
      <w:rFonts w:ascii="Times New Roman" w:hAnsi="Times New Roman" w:cs="Times New Roman"/>
      <w:color w:val="auto"/>
    </w:rPr>
  </w:style>
  <w:style w:type="paragraph" w:customStyle="1" w:styleId="ListParagraph1">
    <w:name w:val="List Paragraph1"/>
    <w:basedOn w:val="Normal"/>
    <w:uiPriority w:val="99"/>
    <w:rsid w:val="0052300F"/>
    <w:pPr>
      <w:widowControl/>
      <w:spacing w:after="200" w:line="276" w:lineRule="auto"/>
      <w:ind w:left="720"/>
      <w:contextualSpacing/>
    </w:pPr>
    <w:rPr>
      <w:rFonts w:ascii="Times New Roman" w:hAnsi="Times New Roman" w:cs="Times New Roman"/>
      <w:color w:val="auto"/>
      <w:szCs w:val="22"/>
    </w:rPr>
  </w:style>
  <w:style w:type="character" w:customStyle="1" w:styleId="121">
    <w:name w:val="Обычный + 12 пт1"/>
    <w:aliases w:val="полужирный1,Черный1,По ширине1,Первая строка:  1 см1,Междустр.инт... Знак Знак"/>
    <w:basedOn w:val="DefaultParagraphFont"/>
    <w:link w:val="12"/>
    <w:uiPriority w:val="99"/>
    <w:locked/>
    <w:rsid w:val="0052300F"/>
    <w:rPr>
      <w:rFonts w:cs="Times New Roman"/>
      <w:sz w:val="24"/>
      <w:szCs w:val="24"/>
    </w:rPr>
  </w:style>
  <w:style w:type="paragraph" w:customStyle="1" w:styleId="S">
    <w:name w:val="S_Обычний подчёркнутый"/>
    <w:basedOn w:val="Normal"/>
    <w:autoRedefine/>
    <w:uiPriority w:val="99"/>
    <w:rsid w:val="0052300F"/>
    <w:pPr>
      <w:widowControl/>
      <w:spacing w:line="360" w:lineRule="auto"/>
      <w:ind w:firstLine="567"/>
      <w:jc w:val="both"/>
    </w:pPr>
    <w:rPr>
      <w:rFonts w:ascii="Times New Roman" w:hAnsi="Times New Roman" w:cs="Times New Roman"/>
      <w:bCs/>
      <w:color w:val="auto"/>
      <w:lang w:eastAsia="ar-SA"/>
    </w:rPr>
  </w:style>
  <w:style w:type="paragraph" w:styleId="BodyText3">
    <w:name w:val="Body Text 3"/>
    <w:basedOn w:val="Normal"/>
    <w:link w:val="BodyText3Char"/>
    <w:uiPriority w:val="99"/>
    <w:rsid w:val="00DF0E6D"/>
    <w:pPr>
      <w:spacing w:after="120"/>
    </w:pPr>
    <w:rPr>
      <w:sz w:val="16"/>
      <w:szCs w:val="16"/>
    </w:rPr>
  </w:style>
  <w:style w:type="character" w:customStyle="1" w:styleId="BodyText3Char">
    <w:name w:val="Body Text 3 Char"/>
    <w:basedOn w:val="DefaultParagraphFont"/>
    <w:link w:val="BodyText3"/>
    <w:uiPriority w:val="99"/>
    <w:semiHidden/>
    <w:locked/>
    <w:rsid w:val="00AF2F53"/>
    <w:rPr>
      <w:rFonts w:ascii="Microsoft Sans Serif" w:hAnsi="Microsoft Sans Serif" w:cs="Microsoft Sans Serif"/>
      <w:color w:val="000000"/>
      <w:sz w:val="16"/>
      <w:szCs w:val="16"/>
    </w:rPr>
  </w:style>
  <w:style w:type="paragraph" w:customStyle="1" w:styleId="a1">
    <w:name w:val="Знак Знак Знак Знак"/>
    <w:basedOn w:val="Normal"/>
    <w:uiPriority w:val="99"/>
    <w:rsid w:val="00573FA1"/>
    <w:pPr>
      <w:widowControl/>
      <w:spacing w:after="160" w:line="240" w:lineRule="exact"/>
    </w:pPr>
    <w:rPr>
      <w:rFonts w:ascii="Arial" w:hAnsi="Arial" w:cs="Arial"/>
      <w:color w:val="auto"/>
      <w:sz w:val="20"/>
      <w:szCs w:val="20"/>
      <w:lang w:val="fr-FR" w:eastAsia="en-US"/>
    </w:rPr>
  </w:style>
</w:styles>
</file>

<file path=word/webSettings.xml><?xml version="1.0" encoding="utf-8"?>
<w:webSettings xmlns:r="http://schemas.openxmlformats.org/officeDocument/2006/relationships" xmlns:w="http://schemas.openxmlformats.org/wordprocessingml/2006/main">
  <w:divs>
    <w:div w:id="4971131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604</TotalTime>
  <Pages>21</Pages>
  <Words>7837</Words>
  <Characters>-32766</Characters>
  <Application>Microsoft Office Outlook</Application>
  <DocSecurity>0</DocSecurity>
  <Lines>0</Lines>
  <Paragraphs>0</Paragraphs>
  <ScaleCrop>false</ScaleCrop>
  <Company>1</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dc:title>
  <dc:subject/>
  <dc:creator>1</dc:creator>
  <cp:keywords/>
  <dc:description/>
  <cp:lastModifiedBy>Надежда</cp:lastModifiedBy>
  <cp:revision>11</cp:revision>
  <cp:lastPrinted>2016-04-05T13:55:00Z</cp:lastPrinted>
  <dcterms:created xsi:type="dcterms:W3CDTF">2017-11-15T10:35:00Z</dcterms:created>
  <dcterms:modified xsi:type="dcterms:W3CDTF">2019-05-29T12:03:00Z</dcterms:modified>
</cp:coreProperties>
</file>